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7B4A" w14:paraId="13BF8BC3" w14:textId="77777777">
        <w:trPr>
          <w:cantSplit/>
        </w:trPr>
        <w:tc>
          <w:tcPr>
            <w:tcW w:w="10423" w:type="dxa"/>
            <w:gridSpan w:val="2"/>
            <w:shd w:val="clear" w:color="auto" w:fill="auto"/>
          </w:tcPr>
          <w:p w14:paraId="15F93053" w14:textId="07A42CDE" w:rsidR="002F7B4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w:t>
            </w:r>
            <w:r w:rsidR="00093C38">
              <w:t>1.0.0</w:t>
            </w:r>
            <w:r>
              <w:t xml:space="preserve"> </w:t>
            </w:r>
            <w:r>
              <w:rPr>
                <w:sz w:val="32"/>
              </w:rPr>
              <w:t>(</w:t>
            </w:r>
            <w:bookmarkStart w:id="3" w:name="issueDate"/>
            <w:r>
              <w:rPr>
                <w:rFonts w:hint="eastAsia"/>
                <w:sz w:val="32"/>
                <w:lang w:eastAsia="zh-CN"/>
              </w:rPr>
              <w:t>2024</w:t>
            </w:r>
            <w:r>
              <w:rPr>
                <w:sz w:val="32"/>
              </w:rPr>
              <w:t>-</w:t>
            </w:r>
            <w:bookmarkEnd w:id="3"/>
            <w:r>
              <w:rPr>
                <w:rFonts w:hint="eastAsia"/>
                <w:sz w:val="32"/>
                <w:lang w:eastAsia="zh-CN"/>
              </w:rPr>
              <w:t>0</w:t>
            </w:r>
            <w:r w:rsidR="00093C38">
              <w:rPr>
                <w:sz w:val="32"/>
                <w:lang w:eastAsia="zh-CN"/>
              </w:rPr>
              <w:t>9</w:t>
            </w:r>
            <w:r>
              <w:rPr>
                <w:sz w:val="32"/>
              </w:rPr>
              <w:t>)</w:t>
            </w:r>
          </w:p>
        </w:tc>
      </w:tr>
      <w:tr w:rsidR="002F7B4A" w14:paraId="567AE4C3" w14:textId="77777777">
        <w:trPr>
          <w:cantSplit/>
          <w:trHeight w:hRule="exact" w:val="1134"/>
        </w:trPr>
        <w:tc>
          <w:tcPr>
            <w:tcW w:w="10423" w:type="dxa"/>
            <w:gridSpan w:val="2"/>
            <w:shd w:val="clear" w:color="auto" w:fill="auto"/>
          </w:tcPr>
          <w:p w14:paraId="366186BE" w14:textId="77777777" w:rsidR="002F7B4A" w:rsidRDefault="00000000">
            <w:pPr>
              <w:pStyle w:val="ZB"/>
              <w:framePr w:w="0" w:hRule="auto" w:wrap="auto" w:vAnchor="margin" w:hAnchor="text" w:yAlign="inline"/>
            </w:pPr>
            <w:r>
              <w:t xml:space="preserve">Technical </w:t>
            </w:r>
            <w:bookmarkStart w:id="4" w:name="spectype2"/>
            <w:r>
              <w:t>Report</w:t>
            </w:r>
            <w:bookmarkEnd w:id="4"/>
            <w:r>
              <w:br/>
            </w:r>
            <w:r>
              <w:br/>
            </w:r>
          </w:p>
        </w:tc>
      </w:tr>
      <w:tr w:rsidR="002F7B4A" w14:paraId="674AEB8E" w14:textId="77777777">
        <w:trPr>
          <w:cantSplit/>
          <w:trHeight w:hRule="exact" w:val="3686"/>
        </w:trPr>
        <w:tc>
          <w:tcPr>
            <w:tcW w:w="10423" w:type="dxa"/>
            <w:gridSpan w:val="2"/>
            <w:tcBorders>
              <w:bottom w:val="single" w:sz="12" w:space="0" w:color="auto"/>
            </w:tcBorders>
            <w:shd w:val="clear" w:color="auto" w:fill="auto"/>
          </w:tcPr>
          <w:p w14:paraId="43A70074" w14:textId="77777777" w:rsidR="002F7B4A" w:rsidRDefault="00000000">
            <w:pPr>
              <w:pStyle w:val="ZT"/>
              <w:framePr w:wrap="auto" w:hAnchor="text" w:yAlign="inline"/>
            </w:pPr>
            <w:r>
              <w:t>3rd Generation Partnership Project;</w:t>
            </w:r>
          </w:p>
          <w:p w14:paraId="78C94664" w14:textId="77777777" w:rsidR="002F7B4A" w:rsidRDefault="00000000">
            <w:pPr>
              <w:pStyle w:val="ZT"/>
              <w:framePr w:wrap="auto" w:hAnchor="text" w:yAlign="inline"/>
              <w:rPr>
                <w:highlight w:val="yellow"/>
              </w:rPr>
            </w:pPr>
            <w:r>
              <w:t xml:space="preserve">Technical Specification Group </w:t>
            </w:r>
            <w:bookmarkStart w:id="5" w:name="specTitle"/>
            <w:r>
              <w:t>Services and System Aspects;</w:t>
            </w:r>
          </w:p>
          <w:p w14:paraId="5C9E6BE1" w14:textId="77777777" w:rsidR="002F7B4A" w:rsidRDefault="00000000">
            <w:pPr>
              <w:pStyle w:val="ZT"/>
              <w:framePr w:wrap="auto" w:hAnchor="text" w:yAlign="inline"/>
            </w:pPr>
            <w:r>
              <w:t>Study on Management of Network Sharing Phase3;</w:t>
            </w:r>
          </w:p>
          <w:bookmarkEnd w:id="5"/>
          <w:p w14:paraId="449D72D3" w14:textId="77777777" w:rsidR="002F7B4A" w:rsidRDefault="00000000">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2F7B4A" w14:paraId="4A217493" w14:textId="77777777">
        <w:trPr>
          <w:cantSplit/>
        </w:trPr>
        <w:tc>
          <w:tcPr>
            <w:tcW w:w="10423" w:type="dxa"/>
            <w:gridSpan w:val="2"/>
            <w:tcBorders>
              <w:top w:val="single" w:sz="12" w:space="0" w:color="auto"/>
              <w:bottom w:val="dashed" w:sz="4" w:space="0" w:color="auto"/>
            </w:tcBorders>
            <w:shd w:val="clear" w:color="auto" w:fill="auto"/>
          </w:tcPr>
          <w:p w14:paraId="403B9DCC" w14:textId="77777777" w:rsidR="002F7B4A" w:rsidRDefault="00000000">
            <w:pPr>
              <w:pStyle w:val="TAR"/>
            </w:pPr>
            <w:r>
              <w:tab/>
            </w:r>
          </w:p>
        </w:tc>
      </w:tr>
      <w:bookmarkStart w:id="7" w:name="_MON_1684549432"/>
      <w:bookmarkEnd w:id="7"/>
      <w:tr w:rsidR="002F7B4A" w14:paraId="23FDCB56" w14:textId="77777777">
        <w:trPr>
          <w:cantSplit/>
          <w:trHeight w:hRule="exact" w:val="1531"/>
        </w:trPr>
        <w:tc>
          <w:tcPr>
            <w:tcW w:w="5211" w:type="dxa"/>
            <w:tcBorders>
              <w:top w:val="dashed" w:sz="4" w:space="0" w:color="auto"/>
              <w:bottom w:val="dashed" w:sz="4" w:space="0" w:color="auto"/>
            </w:tcBorders>
            <w:shd w:val="clear" w:color="auto" w:fill="auto"/>
          </w:tcPr>
          <w:p w14:paraId="0082009A" w14:textId="77777777" w:rsidR="002F7B4A" w:rsidRDefault="00000000">
            <w:pPr>
              <w:pStyle w:val="TAL"/>
            </w:pPr>
            <w:r>
              <w:object w:dxaOrig="2057" w:dyaOrig="1256" w14:anchorId="66F9A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6pt" o:ole="">
                  <v:imagedata r:id="rId9" o:title=""/>
                </v:shape>
                <o:OLEObject Type="Embed" ProgID="Word.Picture.8" ShapeID="_x0000_i1025" DrawAspect="Content" ObjectID="_1786792919" r:id="rId10"/>
              </w:object>
            </w:r>
          </w:p>
        </w:tc>
        <w:bookmarkStart w:id="8" w:name="_MON_1710316168"/>
        <w:bookmarkEnd w:id="8"/>
        <w:tc>
          <w:tcPr>
            <w:tcW w:w="5212" w:type="dxa"/>
            <w:tcBorders>
              <w:top w:val="dashed" w:sz="4" w:space="0" w:color="auto"/>
              <w:bottom w:val="dashed" w:sz="4" w:space="0" w:color="auto"/>
            </w:tcBorders>
            <w:shd w:val="clear" w:color="auto" w:fill="auto"/>
          </w:tcPr>
          <w:p w14:paraId="165DB537" w14:textId="77777777" w:rsidR="002F7B4A" w:rsidRDefault="00000000">
            <w:pPr>
              <w:pStyle w:val="TAR"/>
            </w:pPr>
            <w:r>
              <w:object w:dxaOrig="2557" w:dyaOrig="1491" w14:anchorId="12A42E8A">
                <v:shape id="_x0000_i1026" type="#_x0000_t75" style="width:127.95pt;height:74.75pt" o:ole="">
                  <v:imagedata r:id="rId11" o:title=""/>
                </v:shape>
                <o:OLEObject Type="Embed" ProgID="Word.Picture.8" ShapeID="_x0000_i1026" DrawAspect="Content" ObjectID="_1786792920" r:id="rId12"/>
              </w:object>
            </w:r>
          </w:p>
        </w:tc>
      </w:tr>
      <w:tr w:rsidR="002F7B4A" w14:paraId="581B9B96"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A6E64BD" w14:textId="77777777" w:rsidR="002F7B4A" w:rsidRDefault="002F7B4A">
            <w:pPr>
              <w:pStyle w:val="TAL"/>
              <w:rPr>
                <w:lang w:eastAsia="zh-CN"/>
              </w:rPr>
            </w:pPr>
          </w:p>
        </w:tc>
      </w:tr>
      <w:tr w:rsidR="002F7B4A" w14:paraId="693AE8C8" w14:textId="77777777">
        <w:trPr>
          <w:cantSplit/>
          <w:trHeight w:hRule="exact" w:val="964"/>
        </w:trPr>
        <w:tc>
          <w:tcPr>
            <w:tcW w:w="10423" w:type="dxa"/>
            <w:gridSpan w:val="2"/>
            <w:tcBorders>
              <w:top w:val="dashed" w:sz="4" w:space="0" w:color="auto"/>
            </w:tcBorders>
            <w:shd w:val="clear" w:color="auto" w:fill="auto"/>
          </w:tcPr>
          <w:p w14:paraId="362CA175" w14:textId="77777777" w:rsidR="002F7B4A"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4013459" w14:textId="77777777" w:rsidR="002F7B4A" w:rsidRDefault="002F7B4A">
      <w:pPr>
        <w:sectPr w:rsidR="002F7B4A">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F7B4A" w14:paraId="37E7D1DE" w14:textId="77777777">
        <w:trPr>
          <w:trHeight w:hRule="exact" w:val="5670"/>
        </w:trPr>
        <w:tc>
          <w:tcPr>
            <w:tcW w:w="10423" w:type="dxa"/>
            <w:shd w:val="clear" w:color="auto" w:fill="auto"/>
          </w:tcPr>
          <w:p w14:paraId="0D41FF32" w14:textId="77777777" w:rsidR="002F7B4A" w:rsidRDefault="002F7B4A">
            <w:pPr>
              <w:pStyle w:val="Guidance"/>
            </w:pPr>
            <w:bookmarkStart w:id="10" w:name="page2"/>
          </w:p>
        </w:tc>
      </w:tr>
      <w:tr w:rsidR="002F7B4A" w14:paraId="117F5A30" w14:textId="77777777">
        <w:trPr>
          <w:trHeight w:hRule="exact" w:val="5387"/>
        </w:trPr>
        <w:tc>
          <w:tcPr>
            <w:tcW w:w="10423" w:type="dxa"/>
            <w:shd w:val="clear" w:color="auto" w:fill="auto"/>
          </w:tcPr>
          <w:p w14:paraId="536B0E09" w14:textId="77777777" w:rsidR="002F7B4A" w:rsidRDefault="00000000">
            <w:pPr>
              <w:pStyle w:val="FP"/>
              <w:spacing w:after="240"/>
              <w:ind w:left="2835" w:right="2835"/>
              <w:jc w:val="center"/>
              <w:rPr>
                <w:rFonts w:ascii="Arial" w:hAnsi="Arial"/>
                <w:b/>
                <w:i/>
              </w:rPr>
            </w:pPr>
            <w:bookmarkStart w:id="11" w:name="coords3gpp"/>
            <w:r>
              <w:rPr>
                <w:rFonts w:ascii="Arial" w:hAnsi="Arial"/>
                <w:b/>
                <w:i/>
              </w:rPr>
              <w:t>3GPP</w:t>
            </w:r>
          </w:p>
          <w:p w14:paraId="4D0647AF" w14:textId="77777777" w:rsidR="002F7B4A" w:rsidRDefault="00000000">
            <w:pPr>
              <w:pStyle w:val="FP"/>
              <w:pBdr>
                <w:bottom w:val="single" w:sz="6" w:space="1" w:color="auto"/>
              </w:pBdr>
              <w:ind w:left="2835" w:right="2835"/>
              <w:jc w:val="center"/>
            </w:pPr>
            <w:r>
              <w:t>Postal address</w:t>
            </w:r>
          </w:p>
          <w:p w14:paraId="04F8EB4E" w14:textId="77777777" w:rsidR="002F7B4A" w:rsidRDefault="002F7B4A">
            <w:pPr>
              <w:pStyle w:val="FP"/>
              <w:ind w:left="2835" w:right="2835"/>
              <w:jc w:val="center"/>
              <w:rPr>
                <w:rFonts w:ascii="Arial" w:hAnsi="Arial"/>
                <w:sz w:val="18"/>
              </w:rPr>
            </w:pPr>
          </w:p>
          <w:p w14:paraId="5C67C3EF" w14:textId="77777777" w:rsidR="002F7B4A" w:rsidRDefault="00000000">
            <w:pPr>
              <w:pStyle w:val="FP"/>
              <w:pBdr>
                <w:bottom w:val="single" w:sz="6" w:space="1" w:color="auto"/>
              </w:pBdr>
              <w:spacing w:before="240"/>
              <w:ind w:left="2835" w:right="2835"/>
              <w:jc w:val="center"/>
            </w:pPr>
            <w:r>
              <w:t>3GPP support office address</w:t>
            </w:r>
          </w:p>
          <w:p w14:paraId="13D4954C" w14:textId="77777777" w:rsidR="002F7B4A"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D70468B" w14:textId="77777777" w:rsidR="002F7B4A" w:rsidRDefault="00000000">
            <w:pPr>
              <w:pStyle w:val="FP"/>
              <w:ind w:left="2835" w:right="2835"/>
              <w:jc w:val="center"/>
              <w:rPr>
                <w:rFonts w:ascii="Arial" w:hAnsi="Arial"/>
                <w:sz w:val="18"/>
                <w:lang w:val="fr-FR"/>
              </w:rPr>
            </w:pPr>
            <w:r>
              <w:rPr>
                <w:rFonts w:ascii="Arial" w:hAnsi="Arial"/>
                <w:sz w:val="18"/>
                <w:lang w:val="fr-FR"/>
              </w:rPr>
              <w:t>Valbonne - FRANCE</w:t>
            </w:r>
          </w:p>
          <w:p w14:paraId="374F3CB4" w14:textId="77777777" w:rsidR="002F7B4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5D8A90B" w14:textId="77777777" w:rsidR="002F7B4A" w:rsidRDefault="00000000">
            <w:pPr>
              <w:pStyle w:val="FP"/>
              <w:pBdr>
                <w:bottom w:val="single" w:sz="6" w:space="1" w:color="auto"/>
              </w:pBdr>
              <w:spacing w:before="240"/>
              <w:ind w:left="2835" w:right="2835"/>
              <w:jc w:val="center"/>
            </w:pPr>
            <w:r>
              <w:t>Internet</w:t>
            </w:r>
          </w:p>
          <w:p w14:paraId="13D9FB2B" w14:textId="77777777" w:rsidR="002F7B4A" w:rsidRDefault="00000000">
            <w:pPr>
              <w:pStyle w:val="FP"/>
              <w:ind w:left="2835" w:right="2835"/>
              <w:jc w:val="center"/>
              <w:rPr>
                <w:rFonts w:ascii="Arial" w:hAnsi="Arial"/>
                <w:sz w:val="18"/>
              </w:rPr>
            </w:pPr>
            <w:r>
              <w:rPr>
                <w:rFonts w:ascii="Arial" w:hAnsi="Arial"/>
                <w:sz w:val="18"/>
              </w:rPr>
              <w:t>https://www.3gpp.org</w:t>
            </w:r>
            <w:bookmarkEnd w:id="11"/>
          </w:p>
          <w:p w14:paraId="2C8550F4" w14:textId="77777777" w:rsidR="002F7B4A" w:rsidRDefault="002F7B4A"/>
        </w:tc>
      </w:tr>
      <w:tr w:rsidR="002F7B4A" w14:paraId="57D83041" w14:textId="77777777">
        <w:tc>
          <w:tcPr>
            <w:tcW w:w="10423" w:type="dxa"/>
            <w:shd w:val="clear" w:color="auto" w:fill="auto"/>
            <w:vAlign w:val="bottom"/>
          </w:tcPr>
          <w:p w14:paraId="5DB3AA18" w14:textId="77777777" w:rsidR="002F7B4A"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50913F92" w14:textId="77777777" w:rsidR="002F7B4A" w:rsidRDefault="00000000">
            <w:pPr>
              <w:pStyle w:val="FP"/>
              <w:jc w:val="center"/>
            </w:pPr>
            <w:r>
              <w:t>No part may be reproduced except as authorized by written permission.</w:t>
            </w:r>
            <w:r>
              <w:br/>
              <w:t>The copyright and the foregoing restriction extend to reproduction in all media.</w:t>
            </w:r>
          </w:p>
          <w:p w14:paraId="6F40B09C" w14:textId="77777777" w:rsidR="002F7B4A" w:rsidRDefault="002F7B4A">
            <w:pPr>
              <w:pStyle w:val="FP"/>
              <w:jc w:val="center"/>
            </w:pPr>
          </w:p>
          <w:p w14:paraId="1FC43215" w14:textId="77777777" w:rsidR="002F7B4A" w:rsidRDefault="00000000">
            <w:pPr>
              <w:pStyle w:val="FP"/>
              <w:jc w:val="center"/>
              <w:rPr>
                <w:sz w:val="18"/>
              </w:rPr>
            </w:pPr>
            <w:r>
              <w:rPr>
                <w:sz w:val="18"/>
              </w:rPr>
              <w:t xml:space="preserve">© </w:t>
            </w:r>
            <w:bookmarkStart w:id="13" w:name="copyrightDate"/>
            <w:r>
              <w:rPr>
                <w:sz w:val="18"/>
              </w:rPr>
              <w:t>202</w:t>
            </w:r>
            <w:bookmarkEnd w:id="13"/>
            <w:r>
              <w:rPr>
                <w:rFonts w:hint="eastAsia"/>
                <w:sz w:val="18"/>
                <w:lang w:eastAsia="zh-CN"/>
              </w:rPr>
              <w:t>4</w:t>
            </w:r>
            <w:r>
              <w:rPr>
                <w:sz w:val="18"/>
              </w:rPr>
              <w:t>, 3GPP Organizational Partners (ARIB, ATIS, CCSA, ETSI, TSDSI, TTA, TTC).</w:t>
            </w:r>
            <w:bookmarkStart w:id="14" w:name="copyrightaddon"/>
            <w:bookmarkEnd w:id="14"/>
          </w:p>
          <w:p w14:paraId="44C20833" w14:textId="77777777" w:rsidR="002F7B4A" w:rsidRDefault="00000000">
            <w:pPr>
              <w:pStyle w:val="FP"/>
              <w:jc w:val="center"/>
              <w:rPr>
                <w:sz w:val="18"/>
              </w:rPr>
            </w:pPr>
            <w:r>
              <w:rPr>
                <w:sz w:val="18"/>
              </w:rPr>
              <w:t>All rights reserved.</w:t>
            </w:r>
          </w:p>
          <w:p w14:paraId="62C16BAF" w14:textId="77777777" w:rsidR="002F7B4A" w:rsidRDefault="002F7B4A">
            <w:pPr>
              <w:pStyle w:val="FP"/>
              <w:rPr>
                <w:sz w:val="18"/>
              </w:rPr>
            </w:pPr>
          </w:p>
          <w:p w14:paraId="314D0CA4" w14:textId="77777777" w:rsidR="002F7B4A" w:rsidRDefault="00000000">
            <w:pPr>
              <w:pStyle w:val="FP"/>
              <w:rPr>
                <w:sz w:val="18"/>
              </w:rPr>
            </w:pPr>
            <w:r>
              <w:rPr>
                <w:sz w:val="18"/>
              </w:rPr>
              <w:t>UMTS™ is a Trade Mark of ETSI registered for the benefit of its members</w:t>
            </w:r>
          </w:p>
          <w:p w14:paraId="73EAB0EA" w14:textId="77777777" w:rsidR="002F7B4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D91E9D6" w14:textId="77777777" w:rsidR="002F7B4A" w:rsidRDefault="00000000">
            <w:pPr>
              <w:pStyle w:val="FP"/>
              <w:rPr>
                <w:sz w:val="18"/>
              </w:rPr>
            </w:pPr>
            <w:r>
              <w:rPr>
                <w:sz w:val="18"/>
              </w:rPr>
              <w:t>GSM® and the GSM logo are registered and owned by the GSM Association</w:t>
            </w:r>
            <w:bookmarkEnd w:id="12"/>
          </w:p>
          <w:p w14:paraId="31C46EB7" w14:textId="77777777" w:rsidR="002F7B4A" w:rsidRDefault="002F7B4A"/>
        </w:tc>
      </w:tr>
      <w:bookmarkEnd w:id="10"/>
    </w:tbl>
    <w:p w14:paraId="1BC01C49" w14:textId="77777777" w:rsidR="002F7B4A" w:rsidRDefault="00000000">
      <w:pPr>
        <w:pStyle w:val="TT"/>
      </w:pPr>
      <w:r>
        <w:br w:type="page"/>
      </w:r>
      <w:bookmarkStart w:id="15" w:name="tableOfContents"/>
      <w:bookmarkEnd w:id="15"/>
      <w:r>
        <w:lastRenderedPageBreak/>
        <w:t>Contents</w:t>
      </w:r>
    </w:p>
    <w:p w14:paraId="3409DADC" w14:textId="77777777" w:rsidR="002F7B4A" w:rsidRDefault="00000000">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791E088E" w14:textId="77777777" w:rsidR="002F7B4A" w:rsidRDefault="00000000">
      <w:pPr>
        <w:pStyle w:val="TOC1"/>
        <w:rPr>
          <w:rFonts w:asciiTheme="minorHAnsi" w:eastAsiaTheme="minorEastAsia" w:hAnsiTheme="minorHAnsi" w:cstheme="minorBidi"/>
          <w:szCs w:val="22"/>
          <w:lang w:eastAsia="zh-CN"/>
        </w:rPr>
      </w:pPr>
      <w:r>
        <w:t>Introduction</w:t>
      </w:r>
      <w:r>
        <w:tab/>
      </w:r>
      <w:r>
        <w:rPr>
          <w:rFonts w:hint="eastAsia"/>
          <w:lang w:eastAsia="zh-CN"/>
        </w:rPr>
        <w:t>5</w:t>
      </w:r>
    </w:p>
    <w:p w14:paraId="103B193D" w14:textId="77777777" w:rsidR="002F7B4A" w:rsidRDefault="00000000">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en-GB"/>
        </w:rPr>
        <w:tab/>
      </w:r>
      <w:r>
        <w:t>Scope</w:t>
      </w:r>
      <w:r>
        <w:tab/>
      </w:r>
      <w:r>
        <w:rPr>
          <w:rFonts w:hint="eastAsia"/>
          <w:lang w:eastAsia="zh-CN"/>
        </w:rPr>
        <w:t>6</w:t>
      </w:r>
    </w:p>
    <w:p w14:paraId="4643F122" w14:textId="77777777" w:rsidR="002F7B4A" w:rsidRDefault="00000000">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en-GB"/>
        </w:rPr>
        <w:tab/>
      </w:r>
      <w:r>
        <w:t>References</w:t>
      </w:r>
      <w:r>
        <w:tab/>
      </w:r>
      <w:r>
        <w:rPr>
          <w:rFonts w:hint="eastAsia"/>
          <w:lang w:eastAsia="zh-CN"/>
        </w:rPr>
        <w:t>6</w:t>
      </w:r>
    </w:p>
    <w:p w14:paraId="37867321" w14:textId="77777777" w:rsidR="002F7B4A" w:rsidRDefault="00000000">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en-GB"/>
        </w:rPr>
        <w:tab/>
      </w:r>
      <w:r>
        <w:t>Definitions of terms, symbols and abbreviations</w:t>
      </w:r>
      <w:r>
        <w:tab/>
      </w:r>
      <w:r>
        <w:rPr>
          <w:rFonts w:hint="eastAsia"/>
          <w:lang w:eastAsia="zh-CN"/>
        </w:rPr>
        <w:t>6</w:t>
      </w:r>
    </w:p>
    <w:p w14:paraId="3BFB814B" w14:textId="77777777" w:rsidR="002F7B4A" w:rsidRDefault="00000000">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en-GB"/>
        </w:rPr>
        <w:tab/>
      </w:r>
      <w:r>
        <w:t>Terms</w:t>
      </w:r>
      <w:r>
        <w:tab/>
      </w:r>
      <w:r>
        <w:rPr>
          <w:rFonts w:hint="eastAsia"/>
          <w:lang w:eastAsia="zh-CN"/>
        </w:rPr>
        <w:t>6</w:t>
      </w:r>
    </w:p>
    <w:p w14:paraId="3A9BFEF3" w14:textId="77777777" w:rsidR="002F7B4A" w:rsidRDefault="00000000">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en-GB"/>
        </w:rPr>
        <w:tab/>
      </w:r>
      <w:r>
        <w:t>Symbols</w:t>
      </w:r>
      <w:r>
        <w:tab/>
      </w:r>
      <w:r>
        <w:rPr>
          <w:rFonts w:hint="eastAsia"/>
          <w:lang w:eastAsia="zh-CN"/>
        </w:rPr>
        <w:t>6</w:t>
      </w:r>
    </w:p>
    <w:p w14:paraId="0D908EEA" w14:textId="77777777" w:rsidR="002F7B4A" w:rsidRDefault="00000000">
      <w:pPr>
        <w:pStyle w:val="TOC2"/>
        <w:rPr>
          <w:lang w:eastAsia="zh-CN"/>
        </w:rPr>
      </w:pPr>
      <w:r>
        <w:t>3.3</w:t>
      </w:r>
      <w:r>
        <w:rPr>
          <w:rFonts w:asciiTheme="minorHAnsi" w:eastAsiaTheme="minorEastAsia" w:hAnsiTheme="minorHAnsi" w:cstheme="minorBidi"/>
          <w:sz w:val="22"/>
          <w:szCs w:val="22"/>
          <w:lang w:eastAsia="en-GB"/>
        </w:rPr>
        <w:tab/>
      </w:r>
      <w:r>
        <w:t>Abbreviations</w:t>
      </w:r>
      <w:r>
        <w:tab/>
      </w:r>
      <w:r>
        <w:rPr>
          <w:rFonts w:hint="eastAsia"/>
          <w:lang w:eastAsia="zh-CN"/>
        </w:rPr>
        <w:t>7</w:t>
      </w:r>
    </w:p>
    <w:p w14:paraId="7DC76A4A" w14:textId="77777777" w:rsidR="002F7B4A" w:rsidRDefault="00000000">
      <w:pPr>
        <w:pStyle w:val="TOC1"/>
        <w:rPr>
          <w:lang w:eastAsia="zh-CN"/>
        </w:rPr>
      </w:pPr>
      <w:r>
        <w:rPr>
          <w:rFonts w:hint="eastAsia"/>
          <w:lang w:eastAsia="zh-CN"/>
        </w:rPr>
        <w:t>4</w:t>
      </w:r>
      <w:r>
        <w:rPr>
          <w:rFonts w:asciiTheme="minorHAnsi" w:eastAsiaTheme="minorEastAsia" w:hAnsiTheme="minorHAnsi" w:cstheme="minorBidi"/>
          <w:szCs w:val="22"/>
          <w:lang w:eastAsia="en-GB"/>
        </w:rPr>
        <w:tab/>
      </w:r>
      <w:r>
        <w:t>Concepts and background</w:t>
      </w:r>
      <w:r>
        <w:tab/>
      </w:r>
      <w:r>
        <w:rPr>
          <w:rFonts w:hint="eastAsia"/>
          <w:lang w:eastAsia="zh-CN"/>
        </w:rPr>
        <w:t>7</w:t>
      </w:r>
    </w:p>
    <w:p w14:paraId="66459D6E" w14:textId="77777777" w:rsidR="002F7B4A" w:rsidRDefault="00000000">
      <w:pPr>
        <w:pStyle w:val="TOC1"/>
        <w:rPr>
          <w:rFonts w:asciiTheme="minorHAnsi" w:eastAsiaTheme="minorEastAsia" w:hAnsiTheme="minorHAnsi" w:cstheme="minorBidi"/>
          <w:szCs w:val="22"/>
          <w:lang w:eastAsia="zh-CN"/>
        </w:rPr>
      </w:pPr>
      <w:r>
        <w:rPr>
          <w:rFonts w:hint="eastAsia"/>
          <w:lang w:eastAsia="zh-CN"/>
        </w:rPr>
        <w:t>5</w:t>
      </w:r>
      <w:r>
        <w:rPr>
          <w:rFonts w:asciiTheme="minorHAnsi" w:eastAsiaTheme="minorEastAsia" w:hAnsiTheme="minorHAnsi" w:cstheme="minorBidi"/>
          <w:szCs w:val="22"/>
          <w:lang w:eastAsia="en-GB"/>
        </w:rPr>
        <w:tab/>
      </w:r>
      <w:r>
        <w:t>Use Cases</w:t>
      </w:r>
      <w:r>
        <w:tab/>
      </w:r>
      <w:r>
        <w:rPr>
          <w:rFonts w:hint="eastAsia"/>
          <w:lang w:eastAsia="zh-CN"/>
        </w:rPr>
        <w:t>7</w:t>
      </w:r>
    </w:p>
    <w:p w14:paraId="17B56B3E" w14:textId="77777777" w:rsidR="002F7B4A" w:rsidRDefault="00000000">
      <w:pPr>
        <w:pStyle w:val="TOC2"/>
        <w:rPr>
          <w:rFonts w:asciiTheme="minorHAnsi" w:eastAsiaTheme="minorEastAsia" w:hAnsiTheme="minorHAnsi" w:cstheme="minorBidi"/>
          <w:sz w:val="22"/>
          <w:szCs w:val="22"/>
          <w:lang w:eastAsia="zh-CN"/>
        </w:rPr>
      </w:pPr>
      <w:r>
        <w:rPr>
          <w:rFonts w:hint="eastAsia"/>
          <w:lang w:eastAsia="zh-CN"/>
        </w:rPr>
        <w:t>5</w:t>
      </w:r>
      <w:r>
        <w:t>.1</w:t>
      </w:r>
      <w:r>
        <w:rPr>
          <w:rFonts w:asciiTheme="minorHAnsi" w:eastAsiaTheme="minorEastAsia" w:hAnsiTheme="minorHAnsi" w:cstheme="minorBidi"/>
          <w:sz w:val="22"/>
          <w:szCs w:val="22"/>
          <w:lang w:eastAsia="en-GB"/>
        </w:rPr>
        <w:tab/>
      </w:r>
      <w:r>
        <w:t>Use Case#1: Service-based management architecture and access requirements for MOCN</w:t>
      </w:r>
      <w:r>
        <w:tab/>
      </w:r>
      <w:r>
        <w:rPr>
          <w:rFonts w:hint="eastAsia"/>
          <w:lang w:eastAsia="zh-CN"/>
        </w:rPr>
        <w:t>7</w:t>
      </w:r>
    </w:p>
    <w:p w14:paraId="25DFDAAE" w14:textId="77777777" w:rsidR="002F7B4A" w:rsidRDefault="00000000">
      <w:pPr>
        <w:pStyle w:val="TOC2"/>
        <w:rPr>
          <w:lang w:eastAsia="zh-CN"/>
        </w:rPr>
      </w:pPr>
      <w:r>
        <w:rPr>
          <w:rFonts w:hint="eastAsia"/>
          <w:lang w:eastAsia="zh-CN"/>
        </w:rPr>
        <w:t>5</w:t>
      </w:r>
      <w:r>
        <w:t>.</w:t>
      </w:r>
      <w:r>
        <w:rPr>
          <w:rFonts w:hint="eastAsia"/>
          <w:lang w:eastAsia="zh-CN"/>
        </w:rPr>
        <w:t>1.1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eastAsia="zh-CN"/>
        </w:rPr>
        <w:t>7</w:t>
      </w:r>
    </w:p>
    <w:p w14:paraId="17D4FEAF" w14:textId="77777777" w:rsidR="002F7B4A" w:rsidRDefault="00000000">
      <w:pPr>
        <w:pStyle w:val="TOC2"/>
        <w:rPr>
          <w:lang w:eastAsia="zh-CN"/>
        </w:rPr>
      </w:pPr>
      <w:r>
        <w:rPr>
          <w:rFonts w:hint="eastAsia"/>
          <w:lang w:eastAsia="zh-CN"/>
        </w:rPr>
        <w:t>5</w:t>
      </w:r>
      <w:r>
        <w:t>.</w:t>
      </w:r>
      <w:r>
        <w:rPr>
          <w:rFonts w:hint="eastAsia"/>
          <w:lang w:eastAsia="zh-CN"/>
        </w:rPr>
        <w:t>1.2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eastAsia="zh-CN"/>
        </w:rPr>
        <w:t>7</w:t>
      </w:r>
    </w:p>
    <w:p w14:paraId="613B3F43" w14:textId="77777777" w:rsidR="002F7B4A" w:rsidRDefault="00000000">
      <w:pPr>
        <w:pStyle w:val="TOC2"/>
        <w:rPr>
          <w:lang w:eastAsia="zh-CN"/>
        </w:rPr>
      </w:pPr>
      <w:r>
        <w:rPr>
          <w:rFonts w:hint="eastAsia"/>
          <w:lang w:eastAsia="zh-CN"/>
        </w:rPr>
        <w:t>5</w:t>
      </w:r>
      <w:r>
        <w:t>.</w:t>
      </w:r>
      <w:r>
        <w:rPr>
          <w:rFonts w:hint="eastAsia"/>
          <w:lang w:eastAsia="zh-CN"/>
        </w:rPr>
        <w:t>1.</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8</w:t>
      </w:r>
    </w:p>
    <w:p w14:paraId="38F6D651" w14:textId="77777777" w:rsidR="002F7B4A" w:rsidRDefault="00000000">
      <w:pPr>
        <w:pStyle w:val="TOC2"/>
        <w:rPr>
          <w:lang w:eastAsia="zh-CN"/>
        </w:rPr>
      </w:pPr>
      <w:r>
        <w:rPr>
          <w:rFonts w:hint="eastAsia"/>
          <w:lang w:eastAsia="zh-CN"/>
        </w:rPr>
        <w:t>5</w:t>
      </w:r>
      <w:r>
        <w:t>.</w:t>
      </w:r>
      <w:r>
        <w:rPr>
          <w:rFonts w:hint="eastAsia"/>
          <w:lang w:eastAsia="zh-CN"/>
        </w:rPr>
        <w:t>1.</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8</w:t>
      </w:r>
    </w:p>
    <w:p w14:paraId="7088A742" w14:textId="77777777" w:rsidR="002F7B4A" w:rsidRDefault="00000000">
      <w:pPr>
        <w:pStyle w:val="TOC2"/>
        <w:rPr>
          <w:rFonts w:asciiTheme="minorHAnsi" w:eastAsiaTheme="minorEastAsia" w:hAnsiTheme="minorHAnsi" w:cstheme="minorBidi"/>
          <w:sz w:val="22"/>
          <w:szCs w:val="22"/>
          <w:lang w:eastAsia="zh-CN"/>
        </w:rPr>
      </w:pPr>
      <w:r>
        <w:rPr>
          <w:rFonts w:hint="eastAsia"/>
          <w:lang w:eastAsia="zh-CN"/>
        </w:rPr>
        <w:t>5</w:t>
      </w:r>
      <w:r>
        <w:t>.</w:t>
      </w:r>
      <w:r>
        <w:rPr>
          <w:rFonts w:hint="eastAsia"/>
          <w:lang w:eastAsia="zh-CN"/>
        </w:rPr>
        <w:t>2</w:t>
      </w:r>
      <w:r>
        <w:rPr>
          <w:rFonts w:asciiTheme="minorHAnsi" w:eastAsiaTheme="minorEastAsia" w:hAnsiTheme="minorHAnsi" w:cstheme="minorBidi"/>
          <w:sz w:val="22"/>
          <w:szCs w:val="22"/>
          <w:lang w:eastAsia="en-GB"/>
        </w:rPr>
        <w:tab/>
      </w:r>
      <w:r>
        <w:t>Use Case#2: Trace job and collection requirements for POPs</w:t>
      </w:r>
      <w:r>
        <w:tab/>
      </w:r>
      <w:r>
        <w:rPr>
          <w:rFonts w:hint="eastAsia"/>
          <w:lang w:val="en-US" w:eastAsia="zh-CN"/>
        </w:rPr>
        <w:t>8</w:t>
      </w:r>
    </w:p>
    <w:p w14:paraId="458573E8" w14:textId="77777777" w:rsidR="002F7B4A" w:rsidRDefault="00000000">
      <w:pPr>
        <w:pStyle w:val="TOC2"/>
        <w:rPr>
          <w:lang w:eastAsia="zh-CN"/>
        </w:rPr>
      </w:pPr>
      <w:r>
        <w:rPr>
          <w:rFonts w:hint="eastAsia"/>
          <w:lang w:eastAsia="zh-CN"/>
        </w:rPr>
        <w:t>5</w:t>
      </w:r>
      <w:r>
        <w:t>.</w:t>
      </w:r>
      <w:r>
        <w:rPr>
          <w:rFonts w:hint="eastAsia"/>
          <w:lang w:eastAsia="zh-CN"/>
        </w:rPr>
        <w:t>2.1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val="en-US" w:eastAsia="zh-CN"/>
        </w:rPr>
        <w:t>8</w:t>
      </w:r>
    </w:p>
    <w:p w14:paraId="2BBC5889" w14:textId="77777777" w:rsidR="002F7B4A" w:rsidRDefault="00000000">
      <w:pPr>
        <w:pStyle w:val="TOC2"/>
        <w:rPr>
          <w:lang w:eastAsia="zh-CN"/>
        </w:rPr>
      </w:pPr>
      <w:r>
        <w:rPr>
          <w:rFonts w:hint="eastAsia"/>
          <w:lang w:eastAsia="zh-CN"/>
        </w:rPr>
        <w:t>5</w:t>
      </w:r>
      <w:r>
        <w:t>.</w:t>
      </w:r>
      <w:r>
        <w:rPr>
          <w:rFonts w:hint="eastAsia"/>
          <w:lang w:eastAsia="zh-CN"/>
        </w:rPr>
        <w:t>2.2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val="en-US" w:eastAsia="zh-CN"/>
        </w:rPr>
        <w:t>9</w:t>
      </w:r>
    </w:p>
    <w:p w14:paraId="739D3DA8" w14:textId="77777777" w:rsidR="002F7B4A" w:rsidRDefault="00000000">
      <w:pPr>
        <w:pStyle w:val="TOC2"/>
        <w:rPr>
          <w:lang w:eastAsia="zh-CN"/>
        </w:rPr>
      </w:pPr>
      <w:r>
        <w:rPr>
          <w:rFonts w:hint="eastAsia"/>
          <w:lang w:eastAsia="zh-CN"/>
        </w:rPr>
        <w:t>5</w:t>
      </w:r>
      <w:r>
        <w:t>.</w:t>
      </w:r>
      <w:r>
        <w:rPr>
          <w:rFonts w:hint="eastAsia"/>
          <w:lang w:val="en-US" w:eastAsia="zh-CN"/>
        </w:rPr>
        <w:t>2</w:t>
      </w:r>
      <w:r>
        <w:rPr>
          <w:rFonts w:hint="eastAsia"/>
          <w:lang w:eastAsia="zh-CN"/>
        </w:rP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14:paraId="72535794" w14:textId="77777777" w:rsidR="002F7B4A" w:rsidRDefault="00000000">
      <w:pPr>
        <w:pStyle w:val="TOC2"/>
        <w:rPr>
          <w:lang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9</w:t>
      </w:r>
    </w:p>
    <w:p w14:paraId="0253CB38" w14:textId="77777777" w:rsidR="002F7B4A" w:rsidRDefault="00000000">
      <w:pPr>
        <w:pStyle w:val="TOC2"/>
        <w:rPr>
          <w:rFonts w:asciiTheme="minorHAnsi" w:eastAsiaTheme="minorEastAsia" w:hAnsiTheme="minorHAnsi" w:cstheme="minorBidi"/>
          <w:sz w:val="22"/>
          <w:szCs w:val="22"/>
          <w:lang w:eastAsia="zh-CN"/>
        </w:rPr>
      </w:pPr>
      <w:r>
        <w:rPr>
          <w:rFonts w:hint="eastAsia"/>
          <w:lang w:eastAsia="zh-CN"/>
        </w:rPr>
        <w:t>5</w:t>
      </w:r>
      <w:r>
        <w:t>.</w:t>
      </w:r>
      <w:r>
        <w:rPr>
          <w:rFonts w:hint="eastAsia"/>
          <w:lang w:val="en-US" w:eastAsia="zh-CN"/>
        </w:rPr>
        <w:t>3</w:t>
      </w:r>
      <w:r>
        <w:rPr>
          <w:rFonts w:asciiTheme="minorHAnsi" w:eastAsiaTheme="minorEastAsia" w:hAnsiTheme="minorHAnsi" w:cstheme="minorBidi"/>
          <w:sz w:val="22"/>
          <w:szCs w:val="22"/>
          <w:lang w:eastAsia="en-GB"/>
        </w:rPr>
        <w:tab/>
      </w:r>
      <w:r>
        <w:t>Use Case#</w:t>
      </w:r>
      <w:r>
        <w:rPr>
          <w:rFonts w:hint="eastAsia"/>
          <w:lang w:val="en-US" w:eastAsia="zh-CN"/>
        </w:rPr>
        <w:t>3</w:t>
      </w:r>
      <w:r>
        <w:t xml:space="preserve">: </w:t>
      </w:r>
      <w:r>
        <w:rPr>
          <w:rFonts w:hint="eastAsia"/>
        </w:rPr>
        <w:t>S-RAN management of Indirect Network Sharing</w:t>
      </w:r>
      <w:r>
        <w:tab/>
      </w:r>
      <w:r>
        <w:rPr>
          <w:rFonts w:hint="eastAsia"/>
          <w:lang w:val="en-US" w:eastAsia="zh-CN"/>
        </w:rPr>
        <w:t>9</w:t>
      </w:r>
    </w:p>
    <w:p w14:paraId="63A7DFF5" w14:textId="77777777" w:rsidR="002F7B4A" w:rsidRDefault="00000000">
      <w:pPr>
        <w:pStyle w:val="TOC2"/>
        <w:rPr>
          <w:lang w:eastAsia="zh-CN"/>
        </w:rPr>
      </w:pPr>
      <w:r>
        <w:rPr>
          <w:rFonts w:hint="eastAsia"/>
          <w:lang w:eastAsia="zh-CN"/>
        </w:rPr>
        <w:t>5</w:t>
      </w:r>
      <w:r>
        <w:t>.</w:t>
      </w:r>
      <w:r>
        <w:rPr>
          <w:rFonts w:hint="eastAsia"/>
          <w:lang w:val="en-US" w:eastAsia="zh-CN"/>
        </w:rPr>
        <w:t>3</w:t>
      </w:r>
      <w:r>
        <w:rPr>
          <w:rFonts w:hint="eastAsia"/>
          <w:lang w:eastAsia="zh-CN"/>
        </w:rPr>
        <w:t>.1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val="en-US" w:eastAsia="zh-CN"/>
        </w:rPr>
        <w:t>9</w:t>
      </w:r>
    </w:p>
    <w:p w14:paraId="3A47B830" w14:textId="77777777" w:rsidR="002F7B4A" w:rsidRDefault="00000000">
      <w:pPr>
        <w:pStyle w:val="TOC2"/>
        <w:rPr>
          <w:lang w:eastAsia="zh-CN"/>
        </w:rPr>
      </w:pPr>
      <w:r>
        <w:rPr>
          <w:rFonts w:hint="eastAsia"/>
          <w:lang w:eastAsia="zh-CN"/>
        </w:rPr>
        <w:t>5</w:t>
      </w:r>
      <w:r>
        <w:t>.</w:t>
      </w:r>
      <w:r>
        <w:rPr>
          <w:rFonts w:hint="eastAsia"/>
          <w:lang w:val="en-US" w:eastAsia="zh-CN"/>
        </w:rPr>
        <w:t>3</w:t>
      </w:r>
      <w:r>
        <w:rPr>
          <w:rFonts w:hint="eastAsia"/>
          <w:lang w:eastAsia="zh-CN"/>
        </w:rPr>
        <w:t>.2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val="en-US" w:eastAsia="zh-CN"/>
        </w:rPr>
        <w:t>9</w:t>
      </w:r>
    </w:p>
    <w:p w14:paraId="6C71CF6B" w14:textId="77777777" w:rsidR="002F7B4A" w:rsidRDefault="00000000">
      <w:pPr>
        <w:pStyle w:val="TOC2"/>
        <w:rPr>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9</w:t>
      </w:r>
    </w:p>
    <w:p w14:paraId="652F2EBC" w14:textId="77777777" w:rsidR="002F7B4A" w:rsidRDefault="00000000">
      <w:pPr>
        <w:pStyle w:val="TOC2"/>
        <w:rPr>
          <w:lang w:val="en-US" w:eastAsia="zh-CN"/>
        </w:rPr>
      </w:pPr>
      <w:r>
        <w:rPr>
          <w:rFonts w:hint="eastAsia"/>
          <w:lang w:eastAsia="zh-CN"/>
        </w:rPr>
        <w:t>5</w:t>
      </w:r>
      <w:r>
        <w:t>.</w:t>
      </w:r>
      <w:r>
        <w:rPr>
          <w:rFonts w:hint="eastAsia"/>
          <w:lang w:val="en-US" w:eastAsia="zh-CN"/>
        </w:rPr>
        <w:t>3</w:t>
      </w:r>
      <w:r>
        <w:rPr>
          <w:rFonts w:hint="eastAsia"/>
          <w:lang w:eastAsia="zh-CN"/>
        </w:rP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10</w:t>
      </w:r>
    </w:p>
    <w:p w14:paraId="5E20CDAB" w14:textId="77777777" w:rsidR="002F7B4A" w:rsidRDefault="00000000">
      <w:pPr>
        <w:pStyle w:val="TOC2"/>
        <w:rPr>
          <w:rFonts w:asciiTheme="minorHAnsi" w:eastAsiaTheme="minorEastAsia" w:hAnsiTheme="minorHAnsi" w:cstheme="minorBidi"/>
          <w:sz w:val="22"/>
          <w:szCs w:val="22"/>
          <w:lang w:val="en-US" w:eastAsia="zh-CN"/>
        </w:rPr>
      </w:pPr>
      <w:r>
        <w:rPr>
          <w:rFonts w:hint="eastAsia"/>
          <w:lang w:eastAsia="zh-CN"/>
        </w:rPr>
        <w:t>5</w:t>
      </w:r>
      <w:r>
        <w:t>.</w:t>
      </w:r>
      <w:r>
        <w:rPr>
          <w:rFonts w:hint="eastAsia"/>
          <w:lang w:val="en-US" w:eastAsia="zh-CN"/>
        </w:rPr>
        <w:t>4</w:t>
      </w:r>
      <w:r>
        <w:rPr>
          <w:rFonts w:asciiTheme="minorHAnsi" w:eastAsiaTheme="minorEastAsia" w:hAnsiTheme="minorHAnsi" w:cstheme="minorBidi"/>
          <w:sz w:val="22"/>
          <w:szCs w:val="22"/>
          <w:lang w:eastAsia="en-GB"/>
        </w:rPr>
        <w:tab/>
      </w:r>
      <w:r>
        <w:t>Use Case#</w:t>
      </w:r>
      <w:r>
        <w:rPr>
          <w:rFonts w:hint="eastAsia"/>
          <w:lang w:val="en-US" w:eastAsia="zh-CN"/>
        </w:rPr>
        <w:t>4</w:t>
      </w:r>
      <w:r>
        <w:t xml:space="preserve">: </w:t>
      </w:r>
      <w:r>
        <w:rPr>
          <w:rFonts w:hint="eastAsia"/>
        </w:rPr>
        <w:t>RAN configuration management support for Indirect Network Sharing</w:t>
      </w:r>
      <w:r>
        <w:tab/>
      </w:r>
      <w:r>
        <w:rPr>
          <w:rFonts w:hint="eastAsia"/>
          <w:lang w:val="en-US" w:eastAsia="zh-CN"/>
        </w:rPr>
        <w:t>10</w:t>
      </w:r>
    </w:p>
    <w:p w14:paraId="2B7EFE20" w14:textId="77777777" w:rsidR="002F7B4A" w:rsidRDefault="00000000">
      <w:pPr>
        <w:pStyle w:val="TOC2"/>
        <w:rPr>
          <w:lang w:val="en-US" w:eastAsia="zh-CN"/>
        </w:rPr>
      </w:pPr>
      <w:r>
        <w:rPr>
          <w:rFonts w:hint="eastAsia"/>
          <w:lang w:eastAsia="zh-CN"/>
        </w:rPr>
        <w:t>5</w:t>
      </w:r>
      <w:r>
        <w:t>.</w:t>
      </w:r>
      <w:r>
        <w:rPr>
          <w:rFonts w:hint="eastAsia"/>
          <w:lang w:val="en-US" w:eastAsia="zh-CN"/>
        </w:rPr>
        <w:t>4</w:t>
      </w:r>
      <w:r>
        <w:rPr>
          <w:rFonts w:hint="eastAsia"/>
          <w:lang w:eastAsia="zh-CN"/>
        </w:rPr>
        <w:t>.1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val="en-US" w:eastAsia="zh-CN"/>
        </w:rPr>
        <w:t>10</w:t>
      </w:r>
    </w:p>
    <w:p w14:paraId="41E7E5C5" w14:textId="77777777" w:rsidR="002F7B4A" w:rsidRDefault="00000000">
      <w:pPr>
        <w:pStyle w:val="TOC2"/>
        <w:rPr>
          <w:lang w:val="en-US" w:eastAsia="zh-CN"/>
        </w:rPr>
      </w:pPr>
      <w:r>
        <w:rPr>
          <w:rFonts w:hint="eastAsia"/>
          <w:lang w:eastAsia="zh-CN"/>
        </w:rPr>
        <w:t>5</w:t>
      </w:r>
      <w:r>
        <w:t>.</w:t>
      </w:r>
      <w:r>
        <w:rPr>
          <w:rFonts w:hint="eastAsia"/>
          <w:lang w:val="en-US" w:eastAsia="zh-CN"/>
        </w:rPr>
        <w:t>4</w:t>
      </w:r>
      <w:r>
        <w:rPr>
          <w:rFonts w:hint="eastAsia"/>
          <w:lang w:eastAsia="zh-CN"/>
        </w:rPr>
        <w:t>.2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val="en-US" w:eastAsia="zh-CN"/>
        </w:rPr>
        <w:t>10</w:t>
      </w:r>
    </w:p>
    <w:p w14:paraId="78668FBA" w14:textId="77777777" w:rsidR="002F7B4A" w:rsidRDefault="00000000">
      <w:pPr>
        <w:pStyle w:val="TOC2"/>
        <w:rPr>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10</w:t>
      </w:r>
    </w:p>
    <w:p w14:paraId="11A4D89F" w14:textId="77777777" w:rsidR="002F7B4A" w:rsidRDefault="00000000">
      <w:pPr>
        <w:pStyle w:val="TOC2"/>
        <w:rPr>
          <w:lang w:val="en-US" w:eastAsia="zh-CN"/>
        </w:rPr>
      </w:pPr>
      <w:r>
        <w:rPr>
          <w:rFonts w:hint="eastAsia"/>
          <w:lang w:eastAsia="zh-CN"/>
        </w:rPr>
        <w:t>5</w:t>
      </w:r>
      <w:r>
        <w:t>.</w:t>
      </w:r>
      <w:r>
        <w:rPr>
          <w:rFonts w:hint="eastAsia"/>
          <w:lang w:val="en-US" w:eastAsia="zh-CN"/>
        </w:rPr>
        <w:t>4</w:t>
      </w:r>
      <w:r>
        <w:rPr>
          <w:rFonts w:hint="eastAsia"/>
          <w:lang w:eastAsia="zh-CN"/>
        </w:rP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10</w:t>
      </w:r>
    </w:p>
    <w:p w14:paraId="7C16FD96" w14:textId="77777777" w:rsidR="002F7B4A" w:rsidRDefault="00000000">
      <w:pPr>
        <w:pStyle w:val="TOC2"/>
        <w:rPr>
          <w:rFonts w:asciiTheme="minorHAnsi" w:eastAsiaTheme="minorEastAsia" w:hAnsiTheme="minorHAnsi" w:cstheme="minorBidi"/>
          <w:sz w:val="22"/>
          <w:szCs w:val="22"/>
          <w:lang w:val="en-US" w:eastAsia="zh-CN"/>
        </w:rPr>
      </w:pPr>
      <w:r>
        <w:rPr>
          <w:rFonts w:hint="eastAsia"/>
          <w:lang w:eastAsia="zh-CN"/>
        </w:rPr>
        <w:t>5</w:t>
      </w:r>
      <w:r>
        <w:t>.</w:t>
      </w:r>
      <w:r>
        <w:rPr>
          <w:rFonts w:hint="eastAsia"/>
          <w:lang w:val="en-US" w:eastAsia="zh-CN"/>
        </w:rPr>
        <w:t>5</w:t>
      </w:r>
      <w:r>
        <w:rPr>
          <w:rFonts w:asciiTheme="minorHAnsi" w:eastAsiaTheme="minorEastAsia" w:hAnsiTheme="minorHAnsi" w:cstheme="minorBidi"/>
          <w:sz w:val="22"/>
          <w:szCs w:val="22"/>
          <w:lang w:eastAsia="en-GB"/>
        </w:rPr>
        <w:tab/>
      </w:r>
      <w:r>
        <w:t>Use Case#</w:t>
      </w:r>
      <w:r>
        <w:rPr>
          <w:rFonts w:hint="eastAsia"/>
          <w:lang w:val="en-US" w:eastAsia="zh-CN"/>
        </w:rPr>
        <w:t>5</w:t>
      </w:r>
      <w:r>
        <w:t xml:space="preserve">: </w:t>
      </w:r>
      <w:r>
        <w:rPr>
          <w:rFonts w:hint="eastAsia"/>
        </w:rPr>
        <w:t>CN configuration management support for Indirect Network Sharing</w:t>
      </w:r>
      <w:r>
        <w:tab/>
      </w:r>
      <w:r>
        <w:rPr>
          <w:rFonts w:hint="eastAsia"/>
          <w:lang w:val="en-US" w:eastAsia="zh-CN"/>
        </w:rPr>
        <w:t>11</w:t>
      </w:r>
    </w:p>
    <w:p w14:paraId="190B5BAE" w14:textId="77777777" w:rsidR="002F7B4A" w:rsidRDefault="00000000">
      <w:pPr>
        <w:pStyle w:val="TOC2"/>
        <w:rPr>
          <w:lang w:val="en-US" w:eastAsia="zh-CN"/>
        </w:rPr>
      </w:pPr>
      <w:r>
        <w:rPr>
          <w:rFonts w:hint="eastAsia"/>
          <w:lang w:eastAsia="zh-CN"/>
        </w:rPr>
        <w:t>5</w:t>
      </w:r>
      <w:r>
        <w:t>.</w:t>
      </w:r>
      <w:r>
        <w:rPr>
          <w:rFonts w:hint="eastAsia"/>
          <w:lang w:val="en-US" w:eastAsia="zh-CN"/>
        </w:rPr>
        <w:t>5</w:t>
      </w:r>
      <w:r>
        <w:rPr>
          <w:rFonts w:hint="eastAsia"/>
          <w:lang w:eastAsia="zh-CN"/>
        </w:rPr>
        <w:t>.1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val="en-US" w:eastAsia="zh-CN"/>
        </w:rPr>
        <w:t>11</w:t>
      </w:r>
    </w:p>
    <w:p w14:paraId="63C8E32C" w14:textId="77777777" w:rsidR="002F7B4A" w:rsidRDefault="00000000">
      <w:pPr>
        <w:pStyle w:val="TOC2"/>
        <w:rPr>
          <w:lang w:val="en-US" w:eastAsia="zh-CN"/>
        </w:rPr>
      </w:pPr>
      <w:r>
        <w:rPr>
          <w:rFonts w:hint="eastAsia"/>
          <w:lang w:eastAsia="zh-CN"/>
        </w:rPr>
        <w:t>5</w:t>
      </w:r>
      <w:r>
        <w:t>.</w:t>
      </w:r>
      <w:r>
        <w:rPr>
          <w:rFonts w:hint="eastAsia"/>
          <w:lang w:val="en-US" w:eastAsia="zh-CN"/>
        </w:rPr>
        <w:t>5</w:t>
      </w:r>
      <w:r>
        <w:rPr>
          <w:rFonts w:hint="eastAsia"/>
          <w:lang w:eastAsia="zh-CN"/>
        </w:rPr>
        <w:t>.2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val="en-US" w:eastAsia="zh-CN"/>
        </w:rPr>
        <w:t>11</w:t>
      </w:r>
    </w:p>
    <w:p w14:paraId="2CBFFB55" w14:textId="77777777" w:rsidR="002F7B4A" w:rsidRDefault="00000000">
      <w:pPr>
        <w:pStyle w:val="TOC2"/>
        <w:rPr>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11</w:t>
      </w:r>
    </w:p>
    <w:p w14:paraId="5C19B861" w14:textId="77777777" w:rsidR="002F7B4A" w:rsidRDefault="00000000">
      <w:pPr>
        <w:pStyle w:val="TOC2"/>
        <w:rPr>
          <w:lang w:val="en-US" w:eastAsia="zh-CN"/>
        </w:rPr>
      </w:pPr>
      <w:r>
        <w:rPr>
          <w:rFonts w:hint="eastAsia"/>
          <w:lang w:eastAsia="zh-CN"/>
        </w:rPr>
        <w:t>5</w:t>
      </w:r>
      <w:r>
        <w:t>.</w:t>
      </w:r>
      <w:r>
        <w:rPr>
          <w:rFonts w:hint="eastAsia"/>
          <w:lang w:val="en-US" w:eastAsia="zh-CN"/>
        </w:rPr>
        <w:t>5</w:t>
      </w:r>
      <w:r>
        <w:rPr>
          <w:rFonts w:hint="eastAsia"/>
          <w:lang w:eastAsia="zh-CN"/>
        </w:rP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11</w:t>
      </w:r>
    </w:p>
    <w:p w14:paraId="61C34C89" w14:textId="77777777" w:rsidR="002F7B4A" w:rsidRDefault="00000000">
      <w:pPr>
        <w:pStyle w:val="TOC2"/>
        <w:rPr>
          <w:rFonts w:asciiTheme="minorHAnsi" w:eastAsiaTheme="minorEastAsia" w:hAnsiTheme="minorHAnsi" w:cstheme="minorBidi"/>
          <w:sz w:val="22"/>
          <w:szCs w:val="22"/>
          <w:lang w:val="en-US" w:eastAsia="zh-CN"/>
        </w:rPr>
      </w:pPr>
      <w:r>
        <w:rPr>
          <w:rFonts w:hint="eastAsia"/>
          <w:lang w:eastAsia="zh-CN"/>
        </w:rPr>
        <w:t>5</w:t>
      </w:r>
      <w:r>
        <w:t>.</w:t>
      </w:r>
      <w:r>
        <w:rPr>
          <w:rFonts w:hint="eastAsia"/>
          <w:lang w:val="en-US" w:eastAsia="zh-CN"/>
        </w:rPr>
        <w:t>6</w:t>
      </w:r>
      <w:r>
        <w:rPr>
          <w:rFonts w:asciiTheme="minorHAnsi" w:eastAsiaTheme="minorEastAsia" w:hAnsiTheme="minorHAnsi" w:cstheme="minorBidi"/>
          <w:sz w:val="22"/>
          <w:szCs w:val="22"/>
          <w:lang w:eastAsia="en-GB"/>
        </w:rPr>
        <w:tab/>
      </w:r>
      <w:r>
        <w:t>Use Case#</w:t>
      </w:r>
      <w:r>
        <w:rPr>
          <w:rFonts w:hint="eastAsia"/>
          <w:lang w:val="en-US" w:eastAsia="zh-CN"/>
        </w:rPr>
        <w:t>6</w:t>
      </w:r>
      <w:r>
        <w:t xml:space="preserve">: </w:t>
      </w:r>
      <w:r>
        <w:rPr>
          <w:rFonts w:hint="eastAsia"/>
        </w:rPr>
        <w:t>performance management support for Indirect Network Sharing</w:t>
      </w:r>
      <w:r>
        <w:tab/>
      </w:r>
      <w:r>
        <w:rPr>
          <w:rFonts w:hint="eastAsia"/>
          <w:lang w:val="en-US" w:eastAsia="zh-CN"/>
        </w:rPr>
        <w:t>11</w:t>
      </w:r>
    </w:p>
    <w:p w14:paraId="1C5C01CF" w14:textId="77777777" w:rsidR="002F7B4A" w:rsidRDefault="00000000">
      <w:pPr>
        <w:pStyle w:val="TOC2"/>
        <w:rPr>
          <w:lang w:val="en-US" w:eastAsia="zh-CN"/>
        </w:rPr>
      </w:pPr>
      <w:r>
        <w:rPr>
          <w:rFonts w:hint="eastAsia"/>
          <w:lang w:eastAsia="zh-CN"/>
        </w:rPr>
        <w:t>5</w:t>
      </w:r>
      <w:r>
        <w:t>.</w:t>
      </w:r>
      <w:r>
        <w:rPr>
          <w:rFonts w:hint="eastAsia"/>
          <w:lang w:val="en-US" w:eastAsia="zh-CN"/>
        </w:rPr>
        <w:t>6</w:t>
      </w:r>
      <w:r>
        <w:rPr>
          <w:rFonts w:hint="eastAsia"/>
          <w:lang w:eastAsia="zh-CN"/>
        </w:rPr>
        <w:t>.1</w:t>
      </w:r>
      <w:r>
        <w:rPr>
          <w:rFonts w:asciiTheme="minorHAnsi" w:eastAsiaTheme="minorEastAsia" w:hAnsiTheme="minorHAnsi" w:cstheme="minorBidi"/>
          <w:sz w:val="22"/>
          <w:szCs w:val="22"/>
          <w:lang w:eastAsia="en-GB"/>
        </w:rPr>
        <w:tab/>
      </w:r>
      <w:r>
        <w:rPr>
          <w:rFonts w:hint="eastAsia"/>
          <w:lang w:eastAsia="zh-CN"/>
        </w:rPr>
        <w:t>Descriptions</w:t>
      </w:r>
      <w:r>
        <w:tab/>
      </w:r>
      <w:r>
        <w:rPr>
          <w:rFonts w:hint="eastAsia"/>
          <w:lang w:val="en-US" w:eastAsia="zh-CN"/>
        </w:rPr>
        <w:t>12</w:t>
      </w:r>
    </w:p>
    <w:p w14:paraId="10BE141B" w14:textId="77777777" w:rsidR="002F7B4A" w:rsidRDefault="00000000">
      <w:pPr>
        <w:pStyle w:val="TOC2"/>
        <w:rPr>
          <w:lang w:val="en-US" w:eastAsia="zh-CN"/>
        </w:rPr>
      </w:pPr>
      <w:r>
        <w:rPr>
          <w:rFonts w:hint="eastAsia"/>
          <w:lang w:eastAsia="zh-CN"/>
        </w:rPr>
        <w:t>5</w:t>
      </w:r>
      <w:r>
        <w:t>.</w:t>
      </w:r>
      <w:r>
        <w:rPr>
          <w:rFonts w:hint="eastAsia"/>
          <w:lang w:val="en-US" w:eastAsia="zh-CN"/>
        </w:rPr>
        <w:t>6</w:t>
      </w:r>
      <w:r>
        <w:rPr>
          <w:rFonts w:hint="eastAsia"/>
          <w:lang w:eastAsia="zh-CN"/>
        </w:rPr>
        <w:t>.2</w:t>
      </w:r>
      <w:r>
        <w:rPr>
          <w:rFonts w:asciiTheme="minorHAnsi" w:eastAsiaTheme="minorEastAsia" w:hAnsiTheme="minorHAnsi" w:cstheme="minorBidi"/>
          <w:sz w:val="22"/>
          <w:szCs w:val="22"/>
          <w:lang w:eastAsia="en-GB"/>
        </w:rPr>
        <w:tab/>
      </w:r>
      <w:r>
        <w:rPr>
          <w:rFonts w:hint="eastAsia"/>
          <w:lang w:eastAsia="zh-CN"/>
        </w:rPr>
        <w:t>Potential requirements</w:t>
      </w:r>
      <w:r>
        <w:tab/>
      </w:r>
      <w:r>
        <w:rPr>
          <w:rFonts w:hint="eastAsia"/>
          <w:lang w:val="en-US" w:eastAsia="zh-CN"/>
        </w:rPr>
        <w:t>12</w:t>
      </w:r>
    </w:p>
    <w:p w14:paraId="6716023C" w14:textId="77777777" w:rsidR="002F7B4A" w:rsidRDefault="00000000">
      <w:pPr>
        <w:pStyle w:val="TOC2"/>
        <w:rPr>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 xml:space="preserve">Potential </w:t>
      </w:r>
      <w:r>
        <w:rPr>
          <w:rFonts w:hint="eastAsia"/>
          <w:lang w:val="en-US" w:eastAsia="zh-CN"/>
        </w:rPr>
        <w:t>solutions</w:t>
      </w:r>
      <w:r>
        <w:tab/>
      </w:r>
      <w:r>
        <w:rPr>
          <w:rFonts w:hint="eastAsia"/>
          <w:lang w:val="en-US" w:eastAsia="zh-CN"/>
        </w:rPr>
        <w:t>12</w:t>
      </w:r>
    </w:p>
    <w:p w14:paraId="52609B00" w14:textId="77777777" w:rsidR="002F7B4A" w:rsidRDefault="00000000">
      <w:pPr>
        <w:pStyle w:val="TOC2"/>
        <w:rPr>
          <w:lang w:val="en-US" w:eastAsia="zh-CN"/>
        </w:rPr>
      </w:pPr>
      <w:r>
        <w:rPr>
          <w:rFonts w:hint="eastAsia"/>
          <w:lang w:eastAsia="zh-CN"/>
        </w:rPr>
        <w:t>5</w:t>
      </w:r>
      <w:r>
        <w:t>.</w:t>
      </w:r>
      <w:r>
        <w:rPr>
          <w:rFonts w:hint="eastAsia"/>
          <w:lang w:val="en-US" w:eastAsia="zh-CN"/>
        </w:rPr>
        <w:t>6</w:t>
      </w:r>
      <w:r>
        <w:rPr>
          <w:rFonts w:hint="eastAsia"/>
          <w:lang w:eastAsia="zh-CN"/>
        </w:rP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Evaluation of potential solutions</w:t>
      </w:r>
      <w:r>
        <w:tab/>
      </w:r>
      <w:r>
        <w:rPr>
          <w:rFonts w:hint="eastAsia"/>
          <w:lang w:val="en-US" w:eastAsia="zh-CN"/>
        </w:rPr>
        <w:t>12</w:t>
      </w:r>
    </w:p>
    <w:p w14:paraId="5F273BB8" w14:textId="77777777" w:rsidR="002F7B4A" w:rsidRDefault="00000000">
      <w:pPr>
        <w:pStyle w:val="TOC1"/>
        <w:rPr>
          <w:rFonts w:asciiTheme="minorHAnsi" w:eastAsiaTheme="minorEastAsia" w:hAnsiTheme="minorHAnsi" w:cstheme="minorBidi"/>
          <w:szCs w:val="22"/>
          <w:lang w:val="en-US" w:eastAsia="zh-CN"/>
        </w:rPr>
      </w:pPr>
      <w:r>
        <w:rPr>
          <w:rFonts w:hint="eastAsia"/>
          <w:lang w:eastAsia="zh-CN"/>
        </w:rPr>
        <w:t>6</w:t>
      </w:r>
      <w:r>
        <w:rPr>
          <w:rFonts w:asciiTheme="minorHAnsi" w:eastAsiaTheme="minorEastAsia" w:hAnsiTheme="minorHAnsi" w:cstheme="minorBidi"/>
          <w:szCs w:val="22"/>
          <w:lang w:eastAsia="en-GB"/>
        </w:rPr>
        <w:tab/>
      </w:r>
      <w:r>
        <w:t>Conclusions and recommendations</w:t>
      </w:r>
      <w:r>
        <w:tab/>
      </w:r>
      <w:r>
        <w:rPr>
          <w:rFonts w:hint="eastAsia"/>
          <w:lang w:val="en-US" w:eastAsia="zh-CN"/>
        </w:rPr>
        <w:t>12</w:t>
      </w:r>
    </w:p>
    <w:p w14:paraId="7F2AF12F" w14:textId="77777777" w:rsidR="002F7B4A" w:rsidRDefault="002F7B4A">
      <w:pPr>
        <w:pStyle w:val="TOC2"/>
        <w:rPr>
          <w:rFonts w:asciiTheme="minorHAnsi" w:eastAsiaTheme="minorEastAsia" w:hAnsiTheme="minorHAnsi" w:cstheme="minorBidi"/>
          <w:sz w:val="22"/>
          <w:szCs w:val="22"/>
          <w:lang w:eastAsia="zh-CN"/>
        </w:rPr>
      </w:pPr>
    </w:p>
    <w:p w14:paraId="2D739522" w14:textId="77777777" w:rsidR="002F7B4A" w:rsidRDefault="00000000">
      <w:pPr>
        <w:pStyle w:val="TOC8"/>
        <w:rPr>
          <w:rFonts w:asciiTheme="minorHAnsi" w:eastAsiaTheme="minorEastAsia" w:hAnsiTheme="minorHAnsi" w:cstheme="minorBidi"/>
          <w:b w:val="0"/>
          <w:szCs w:val="22"/>
          <w:lang w:val="en-US" w:eastAsia="zh-CN"/>
        </w:rPr>
      </w:pPr>
      <w:r>
        <w:t>Annex &lt;X&gt; (informative): Change history</w:t>
      </w:r>
      <w:r>
        <w:tab/>
      </w:r>
      <w:r>
        <w:rPr>
          <w:rFonts w:hint="eastAsia"/>
          <w:lang w:val="en-US" w:eastAsia="zh-CN"/>
        </w:rPr>
        <w:t>13</w:t>
      </w:r>
    </w:p>
    <w:p w14:paraId="462CF2F9" w14:textId="77777777" w:rsidR="002F7B4A" w:rsidRDefault="00000000">
      <w:r>
        <w:rPr>
          <w:sz w:val="22"/>
        </w:rPr>
        <w:fldChar w:fldCharType="end"/>
      </w:r>
    </w:p>
    <w:p w14:paraId="45720815" w14:textId="77777777" w:rsidR="002F7B4A" w:rsidRDefault="00000000">
      <w:pPr>
        <w:pStyle w:val="Guidance"/>
      </w:pPr>
      <w:r>
        <w:br w:type="page"/>
      </w:r>
    </w:p>
    <w:p w14:paraId="42ACEE5D" w14:textId="77777777" w:rsidR="002F7B4A" w:rsidRDefault="00000000">
      <w:pPr>
        <w:pStyle w:val="Heading1"/>
      </w:pPr>
      <w:bookmarkStart w:id="16" w:name="foreword"/>
      <w:bookmarkStart w:id="17" w:name="_Toc129708866"/>
      <w:bookmarkEnd w:id="16"/>
      <w:r>
        <w:lastRenderedPageBreak/>
        <w:t>Foreword</w:t>
      </w:r>
      <w:bookmarkEnd w:id="17"/>
    </w:p>
    <w:p w14:paraId="7F412C5D" w14:textId="77777777" w:rsidR="002F7B4A" w:rsidRDefault="00000000">
      <w:r>
        <w:t xml:space="preserve">This Technical </w:t>
      </w:r>
      <w:bookmarkStart w:id="18" w:name="spectype3"/>
      <w:r>
        <w:t>Report</w:t>
      </w:r>
      <w:bookmarkEnd w:id="18"/>
      <w:r>
        <w:t xml:space="preserve"> has been produced by the 3rd Generation Partnership Project (3GPP).</w:t>
      </w:r>
    </w:p>
    <w:p w14:paraId="024FF00A" w14:textId="77777777" w:rsidR="002F7B4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B853AC" w14:textId="77777777" w:rsidR="002F7B4A" w:rsidRDefault="00000000">
      <w:pPr>
        <w:pStyle w:val="B1"/>
      </w:pPr>
      <w:r>
        <w:t>Version x.y.z</w:t>
      </w:r>
    </w:p>
    <w:p w14:paraId="6D6ED57C" w14:textId="77777777" w:rsidR="002F7B4A" w:rsidRDefault="00000000">
      <w:pPr>
        <w:pStyle w:val="B1"/>
      </w:pPr>
      <w:r>
        <w:t>where:</w:t>
      </w:r>
    </w:p>
    <w:p w14:paraId="5000EB62" w14:textId="77777777" w:rsidR="002F7B4A" w:rsidRDefault="00000000">
      <w:pPr>
        <w:pStyle w:val="B2"/>
      </w:pPr>
      <w:r>
        <w:t>x</w:t>
      </w:r>
      <w:r>
        <w:tab/>
        <w:t>the first digit:</w:t>
      </w:r>
    </w:p>
    <w:p w14:paraId="4E52F9D3" w14:textId="77777777" w:rsidR="002F7B4A" w:rsidRDefault="00000000">
      <w:pPr>
        <w:pStyle w:val="B3"/>
      </w:pPr>
      <w:r>
        <w:t>1</w:t>
      </w:r>
      <w:r>
        <w:tab/>
        <w:t>presented to TSG for information;</w:t>
      </w:r>
    </w:p>
    <w:p w14:paraId="6046EAB8" w14:textId="77777777" w:rsidR="002F7B4A" w:rsidRDefault="00000000">
      <w:pPr>
        <w:pStyle w:val="B3"/>
      </w:pPr>
      <w:r>
        <w:t>2</w:t>
      </w:r>
      <w:r>
        <w:tab/>
        <w:t>presented to TSG for approval;</w:t>
      </w:r>
    </w:p>
    <w:p w14:paraId="1BA7713C" w14:textId="77777777" w:rsidR="002F7B4A" w:rsidRDefault="00000000">
      <w:pPr>
        <w:pStyle w:val="B3"/>
      </w:pPr>
      <w:r>
        <w:t>3</w:t>
      </w:r>
      <w:r>
        <w:tab/>
        <w:t>or greater indicates TSG approved document under change control.</w:t>
      </w:r>
    </w:p>
    <w:p w14:paraId="01AFBCDA" w14:textId="77777777" w:rsidR="002F7B4A" w:rsidRDefault="00000000">
      <w:pPr>
        <w:pStyle w:val="B2"/>
      </w:pPr>
      <w:r>
        <w:t>y</w:t>
      </w:r>
      <w:r>
        <w:tab/>
        <w:t>the second digit is incremented for all changes of substance, i.e. technical enhancements, corrections, updates, etc.</w:t>
      </w:r>
    </w:p>
    <w:p w14:paraId="4DECB78F" w14:textId="77777777" w:rsidR="002F7B4A" w:rsidRDefault="00000000">
      <w:pPr>
        <w:pStyle w:val="B2"/>
      </w:pPr>
      <w:r>
        <w:t>z</w:t>
      </w:r>
      <w:r>
        <w:tab/>
        <w:t>the third digit is incremented when editorial only changes have been incorporated in the document.</w:t>
      </w:r>
    </w:p>
    <w:p w14:paraId="0D4AC3EB" w14:textId="77777777" w:rsidR="002F7B4A" w:rsidRDefault="00000000">
      <w:r>
        <w:t>In the present document, modal verbs have the following meanings:</w:t>
      </w:r>
    </w:p>
    <w:p w14:paraId="084AC61F" w14:textId="77777777" w:rsidR="002F7B4A" w:rsidRDefault="00000000">
      <w:pPr>
        <w:pStyle w:val="EX"/>
      </w:pPr>
      <w:r>
        <w:rPr>
          <w:b/>
        </w:rPr>
        <w:t>shall</w:t>
      </w:r>
      <w:r>
        <w:tab/>
        <w:t>indicates a mandatory requirement to do something</w:t>
      </w:r>
    </w:p>
    <w:p w14:paraId="379F4C22" w14:textId="77777777" w:rsidR="002F7B4A" w:rsidRDefault="00000000">
      <w:pPr>
        <w:pStyle w:val="EX"/>
      </w:pPr>
      <w:r>
        <w:rPr>
          <w:b/>
        </w:rPr>
        <w:t>shall not</w:t>
      </w:r>
      <w:r>
        <w:tab/>
        <w:t>indicates an interdiction (prohibition) to do something</w:t>
      </w:r>
    </w:p>
    <w:p w14:paraId="75388905" w14:textId="77777777" w:rsidR="002F7B4A" w:rsidRDefault="00000000">
      <w:r>
        <w:t>The constructions "shall" and "shall not" are confined to the context of normative provisions, and do not appear in Technical Reports.</w:t>
      </w:r>
    </w:p>
    <w:p w14:paraId="14ED6866" w14:textId="77777777" w:rsidR="002F7B4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CAD3F6" w14:textId="77777777" w:rsidR="002F7B4A" w:rsidRDefault="00000000">
      <w:pPr>
        <w:pStyle w:val="EX"/>
      </w:pPr>
      <w:r>
        <w:rPr>
          <w:b/>
        </w:rPr>
        <w:t>should</w:t>
      </w:r>
      <w:r>
        <w:tab/>
        <w:t>indicates a recommendation to do something</w:t>
      </w:r>
    </w:p>
    <w:p w14:paraId="6A328C6F" w14:textId="77777777" w:rsidR="002F7B4A" w:rsidRDefault="00000000">
      <w:pPr>
        <w:pStyle w:val="EX"/>
      </w:pPr>
      <w:r>
        <w:rPr>
          <w:b/>
        </w:rPr>
        <w:t>should not</w:t>
      </w:r>
      <w:r>
        <w:tab/>
        <w:t>indicates a recommendation not to do something</w:t>
      </w:r>
    </w:p>
    <w:p w14:paraId="30427922" w14:textId="77777777" w:rsidR="002F7B4A" w:rsidRDefault="00000000">
      <w:pPr>
        <w:pStyle w:val="EX"/>
      </w:pPr>
      <w:r>
        <w:rPr>
          <w:b/>
        </w:rPr>
        <w:t>may</w:t>
      </w:r>
      <w:r>
        <w:tab/>
        <w:t>indicates permission to do something</w:t>
      </w:r>
    </w:p>
    <w:p w14:paraId="012DDC08" w14:textId="77777777" w:rsidR="002F7B4A" w:rsidRDefault="00000000">
      <w:pPr>
        <w:pStyle w:val="EX"/>
      </w:pPr>
      <w:r>
        <w:rPr>
          <w:b/>
        </w:rPr>
        <w:t>need not</w:t>
      </w:r>
      <w:r>
        <w:tab/>
        <w:t>indicates permission not to do something</w:t>
      </w:r>
    </w:p>
    <w:p w14:paraId="575EC7BE" w14:textId="77777777" w:rsidR="002F7B4A" w:rsidRDefault="00000000">
      <w:r>
        <w:t>The construction "may not" is ambiguous and is not used in normative elements. The unambiguous constructions "might not" or "shall not" are used instead, depending upon the meaning intended.</w:t>
      </w:r>
    </w:p>
    <w:p w14:paraId="6A219DA3" w14:textId="77777777" w:rsidR="002F7B4A" w:rsidRDefault="00000000">
      <w:pPr>
        <w:pStyle w:val="EX"/>
      </w:pPr>
      <w:r>
        <w:rPr>
          <w:b/>
        </w:rPr>
        <w:t>can</w:t>
      </w:r>
      <w:r>
        <w:tab/>
        <w:t>indicates that something is possible</w:t>
      </w:r>
    </w:p>
    <w:p w14:paraId="26A964D0" w14:textId="77777777" w:rsidR="002F7B4A" w:rsidRDefault="00000000">
      <w:pPr>
        <w:pStyle w:val="EX"/>
      </w:pPr>
      <w:r>
        <w:rPr>
          <w:b/>
        </w:rPr>
        <w:t>cannot</w:t>
      </w:r>
      <w:r>
        <w:tab/>
        <w:t>indicates that something is impossible</w:t>
      </w:r>
    </w:p>
    <w:p w14:paraId="4B8D36EF" w14:textId="77777777" w:rsidR="002F7B4A" w:rsidRDefault="00000000">
      <w:r>
        <w:t>The constructions "can" and "cannot" are not substitutes for "may" and "need not".</w:t>
      </w:r>
    </w:p>
    <w:p w14:paraId="03815195" w14:textId="77777777" w:rsidR="002F7B4A" w:rsidRDefault="00000000">
      <w:pPr>
        <w:pStyle w:val="EX"/>
      </w:pPr>
      <w:r>
        <w:rPr>
          <w:b/>
        </w:rPr>
        <w:t>will</w:t>
      </w:r>
      <w:r>
        <w:tab/>
        <w:t>indicates that something is certain or expected to happen as a result of action taken by an agency the behaviour of which is outside the scope of the present document</w:t>
      </w:r>
    </w:p>
    <w:p w14:paraId="1323840B" w14:textId="77777777" w:rsidR="002F7B4A"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48D5557" w14:textId="77777777" w:rsidR="002F7B4A" w:rsidRDefault="00000000">
      <w:pPr>
        <w:pStyle w:val="EX"/>
      </w:pPr>
      <w:r>
        <w:rPr>
          <w:b/>
        </w:rPr>
        <w:t>might</w:t>
      </w:r>
      <w:r>
        <w:tab/>
        <w:t>indicates a likelihood that something will happen as a result of action taken by some agency the behaviour of which is outside the scope of the present document</w:t>
      </w:r>
    </w:p>
    <w:p w14:paraId="4D0FBF0D" w14:textId="77777777" w:rsidR="002F7B4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0212465" w14:textId="77777777" w:rsidR="002F7B4A" w:rsidRDefault="00000000">
      <w:r>
        <w:t>In addition:</w:t>
      </w:r>
    </w:p>
    <w:p w14:paraId="427E2C41" w14:textId="77777777" w:rsidR="002F7B4A" w:rsidRDefault="00000000">
      <w:pPr>
        <w:pStyle w:val="EX"/>
      </w:pPr>
      <w:r>
        <w:rPr>
          <w:b/>
        </w:rPr>
        <w:t>is</w:t>
      </w:r>
      <w:r>
        <w:tab/>
        <w:t>(or any other verb in the indicative mood) indicates a statement of fact</w:t>
      </w:r>
    </w:p>
    <w:p w14:paraId="7D74934D" w14:textId="77777777" w:rsidR="002F7B4A" w:rsidRDefault="00000000">
      <w:pPr>
        <w:pStyle w:val="EX"/>
      </w:pPr>
      <w:r>
        <w:rPr>
          <w:b/>
        </w:rPr>
        <w:t>is not</w:t>
      </w:r>
      <w:r>
        <w:tab/>
        <w:t>(or any other negative verb in the indicative mood) indicates a statement of fact</w:t>
      </w:r>
    </w:p>
    <w:p w14:paraId="7C43DB11" w14:textId="77777777" w:rsidR="002F7B4A" w:rsidRDefault="00000000">
      <w:r>
        <w:t>The constructions "is" and "is not" do not indicate requirements.</w:t>
      </w:r>
    </w:p>
    <w:p w14:paraId="5238232B" w14:textId="77777777" w:rsidR="002F7B4A" w:rsidRDefault="00000000">
      <w:pPr>
        <w:pStyle w:val="Heading1"/>
      </w:pPr>
      <w:bookmarkStart w:id="19" w:name="introduction"/>
      <w:bookmarkEnd w:id="19"/>
      <w:r>
        <w:br w:type="page"/>
      </w:r>
      <w:bookmarkStart w:id="20" w:name="scope"/>
      <w:bookmarkStart w:id="21" w:name="_Toc129708868"/>
      <w:bookmarkEnd w:id="20"/>
      <w:r>
        <w:lastRenderedPageBreak/>
        <w:t>1</w:t>
      </w:r>
      <w:r>
        <w:tab/>
        <w:t>Scope</w:t>
      </w:r>
      <w:bookmarkEnd w:id="21"/>
    </w:p>
    <w:p w14:paraId="4EAA1C89" w14:textId="77777777" w:rsidR="002F7B4A" w:rsidRDefault="00000000">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r>
        <w:rPr>
          <w:lang w:eastAsia="zh-CN"/>
        </w:rPr>
        <w:t>.</w:t>
      </w:r>
    </w:p>
    <w:p w14:paraId="6F158D88" w14:textId="77777777" w:rsidR="002F7B4A" w:rsidRDefault="00000000">
      <w:pPr>
        <w:pStyle w:val="Heading1"/>
      </w:pPr>
      <w:bookmarkStart w:id="22" w:name="references"/>
      <w:bookmarkStart w:id="23" w:name="_Toc129708869"/>
      <w:bookmarkEnd w:id="22"/>
      <w:r>
        <w:t>2</w:t>
      </w:r>
      <w:r>
        <w:tab/>
        <w:t>References</w:t>
      </w:r>
      <w:bookmarkEnd w:id="23"/>
    </w:p>
    <w:p w14:paraId="28E38B7A" w14:textId="77777777" w:rsidR="002F7B4A" w:rsidRDefault="00000000">
      <w:r>
        <w:t>The following documents contain provisions which, through reference in this text, constitute provisions of the present document.</w:t>
      </w:r>
    </w:p>
    <w:p w14:paraId="3C6A7E8B" w14:textId="77777777" w:rsidR="002F7B4A" w:rsidRDefault="00000000">
      <w:pPr>
        <w:pStyle w:val="B1"/>
      </w:pPr>
      <w:r>
        <w:t>-</w:t>
      </w:r>
      <w:r>
        <w:tab/>
        <w:t>References are either specific (identified by date of publication, edition number, version number, etc.) or non</w:t>
      </w:r>
      <w:r>
        <w:noBreakHyphen/>
        <w:t>specific.</w:t>
      </w:r>
    </w:p>
    <w:p w14:paraId="5C856F50" w14:textId="77777777" w:rsidR="002F7B4A" w:rsidRDefault="00000000">
      <w:pPr>
        <w:pStyle w:val="B1"/>
      </w:pPr>
      <w:r>
        <w:t>-</w:t>
      </w:r>
      <w:r>
        <w:tab/>
        <w:t>For a specific reference, subsequent revisions do not apply.</w:t>
      </w:r>
    </w:p>
    <w:p w14:paraId="060C4195" w14:textId="77777777" w:rsidR="002F7B4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F3CABBA" w14:textId="77777777" w:rsidR="002F7B4A" w:rsidRDefault="00000000">
      <w:pPr>
        <w:pStyle w:val="EX"/>
      </w:pPr>
      <w:r>
        <w:t>[1]</w:t>
      </w:r>
      <w:r>
        <w:tab/>
        <w:t>3GPP TR 21.905: "Vocabulary for 3GPP Specifications".</w:t>
      </w:r>
    </w:p>
    <w:p w14:paraId="7594B3B1" w14:textId="77777777" w:rsidR="002F7B4A" w:rsidRDefault="00000000">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14:paraId="64BE852F" w14:textId="77777777" w:rsidR="002F7B4A" w:rsidRDefault="00000000">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Feasibility Study on Network Sharing Aspect</w:t>
      </w:r>
      <w:r>
        <w:t>"</w:t>
      </w:r>
      <w:r>
        <w:rPr>
          <w:rFonts w:hint="eastAsia"/>
          <w:lang w:eastAsia="zh-CN"/>
        </w:rPr>
        <w:t>.</w:t>
      </w:r>
    </w:p>
    <w:p w14:paraId="7C084DE3" w14:textId="77777777" w:rsidR="002F7B4A" w:rsidRDefault="00000000">
      <w:pPr>
        <w:keepLines/>
        <w:ind w:left="1702" w:hanging="1418"/>
        <w:rPr>
          <w:lang w:eastAsia="zh-CN"/>
        </w:rPr>
      </w:pPr>
      <w:r>
        <w:rPr>
          <w:lang w:eastAsia="zh-CN"/>
        </w:rPr>
        <w:t>[</w:t>
      </w:r>
      <w:r>
        <w:rPr>
          <w:rFonts w:hint="eastAsia"/>
          <w:lang w:eastAsia="zh-CN"/>
        </w:rPr>
        <w:t>4</w:t>
      </w:r>
      <w:r>
        <w:rPr>
          <w:lang w:eastAsia="zh-CN"/>
        </w:rPr>
        <w:t>]</w:t>
      </w:r>
      <w:r>
        <w:rPr>
          <w:lang w:eastAsia="zh-CN"/>
        </w:rPr>
        <w:tab/>
        <w:t>3GPP TS 32.130: "Network sharing; Concepts and requirements".</w:t>
      </w:r>
    </w:p>
    <w:p w14:paraId="65A0FA4B" w14:textId="77777777" w:rsidR="002F7B4A" w:rsidRDefault="00000000">
      <w:pPr>
        <w:keepLines/>
        <w:ind w:left="1702" w:hanging="1418"/>
        <w:rPr>
          <w:rFonts w:eastAsia="DengXian"/>
        </w:rPr>
      </w:pPr>
      <w:r>
        <w:rPr>
          <w:rFonts w:eastAsia="DengXian"/>
        </w:rPr>
        <w:t>[</w:t>
      </w:r>
      <w:r>
        <w:rPr>
          <w:rFonts w:eastAsia="DengXian" w:hint="eastAsia"/>
          <w:lang w:val="en-US" w:eastAsia="zh-CN"/>
        </w:rPr>
        <w:t>5</w:t>
      </w:r>
      <w:r>
        <w:rPr>
          <w:rFonts w:eastAsia="DengXian"/>
        </w:rPr>
        <w:t xml:space="preserve">] </w:t>
      </w:r>
      <w:r>
        <w:rPr>
          <w:rFonts w:eastAsia="DengXian"/>
        </w:rPr>
        <w:tab/>
      </w:r>
      <w:r>
        <w:rPr>
          <w:rFonts w:eastAsia="DengXian" w:hint="eastAsia"/>
          <w:lang w:val="en-US" w:eastAsia="zh-CN"/>
        </w:rPr>
        <w:t>3</w:t>
      </w:r>
      <w:r>
        <w:rPr>
          <w:rFonts w:eastAsia="DengXian"/>
        </w:rPr>
        <w:t>GPP T</w:t>
      </w:r>
      <w:r>
        <w:rPr>
          <w:rFonts w:eastAsia="DengXian" w:hint="eastAsia"/>
          <w:lang w:eastAsia="zh-CN"/>
        </w:rPr>
        <w:t>R</w:t>
      </w:r>
      <w:r>
        <w:rPr>
          <w:rFonts w:eastAsia="DengXian"/>
        </w:rPr>
        <w:t xml:space="preserve"> 28.</w:t>
      </w:r>
      <w:r>
        <w:rPr>
          <w:rFonts w:eastAsia="DengXian" w:hint="eastAsia"/>
          <w:lang w:val="en-US" w:eastAsia="zh-CN"/>
        </w:rPr>
        <w:t xml:space="preserve">835: </w:t>
      </w:r>
      <w:r>
        <w:rPr>
          <w:rFonts w:eastAsia="DengXian"/>
        </w:rPr>
        <w:t>"</w:t>
      </w:r>
      <w:r>
        <w:rPr>
          <w:rFonts w:hint="eastAsia"/>
          <w:lang w:val="en-US" w:eastAsia="zh-CN"/>
        </w:rPr>
        <w:t>Study on Management Aspect Enhancement of 5G MOCN Network Sharing Phase2</w:t>
      </w:r>
      <w:r>
        <w:rPr>
          <w:rFonts w:eastAsia="DengXian"/>
        </w:rPr>
        <w:t>".</w:t>
      </w:r>
    </w:p>
    <w:p w14:paraId="6BAF00C3" w14:textId="77777777" w:rsidR="002F7B4A" w:rsidRDefault="00000000">
      <w:pPr>
        <w:keepLines/>
        <w:ind w:left="1702" w:hanging="1418"/>
        <w:rPr>
          <w:rFonts w:eastAsia="DengXian"/>
        </w:rPr>
      </w:pPr>
      <w:r>
        <w:rPr>
          <w:rFonts w:eastAsia="DengXian"/>
        </w:rPr>
        <w:t>[</w:t>
      </w:r>
      <w:r>
        <w:rPr>
          <w:rFonts w:eastAsia="DengXian" w:hint="eastAsia"/>
          <w:lang w:val="en-US" w:eastAsia="zh-CN"/>
        </w:rPr>
        <w:t>6</w:t>
      </w:r>
      <w:r>
        <w:rPr>
          <w:rFonts w:eastAsia="DengXian"/>
        </w:rPr>
        <w:t xml:space="preserve">] </w:t>
      </w:r>
      <w:r>
        <w:rPr>
          <w:rFonts w:eastAsia="DengXian"/>
        </w:rPr>
        <w:tab/>
        <w:t>3GPP TS 28.</w:t>
      </w:r>
      <w:r>
        <w:rPr>
          <w:rFonts w:eastAsia="DengXian" w:hint="eastAsia"/>
          <w:lang w:val="en-US" w:eastAsia="zh-CN"/>
        </w:rPr>
        <w:t xml:space="preserve">622: </w:t>
      </w:r>
      <w:r>
        <w:rPr>
          <w:rFonts w:eastAsia="DengXian"/>
        </w:rPr>
        <w:t>"</w:t>
      </w:r>
      <w:r>
        <w:rPr>
          <w:rFonts w:eastAsia="DengXian" w:hint="eastAsia"/>
        </w:rPr>
        <w:t>Generic Network Resource Model (NRM)</w:t>
      </w:r>
      <w:r>
        <w:rPr>
          <w:rFonts w:eastAsia="DengXian" w:hint="eastAsia"/>
          <w:lang w:val="en-US" w:eastAsia="zh-CN"/>
        </w:rPr>
        <w:t>;</w:t>
      </w:r>
      <w:r>
        <w:rPr>
          <w:rFonts w:eastAsia="DengXian" w:hint="eastAsia"/>
        </w:rPr>
        <w:t>Integration Reference Point (IRP);</w:t>
      </w:r>
      <w:r>
        <w:rPr>
          <w:rFonts w:eastAsia="DengXian" w:hint="eastAsia"/>
          <w:lang w:val="en-US" w:eastAsia="zh-CN"/>
        </w:rPr>
        <w:t xml:space="preserve"> </w:t>
      </w:r>
      <w:r>
        <w:rPr>
          <w:rFonts w:eastAsia="DengXian" w:hint="eastAsia"/>
        </w:rPr>
        <w:t>Information Service (IS)</w:t>
      </w:r>
      <w:r>
        <w:rPr>
          <w:rFonts w:eastAsia="DengXian"/>
        </w:rPr>
        <w:t>".</w:t>
      </w:r>
    </w:p>
    <w:p w14:paraId="33BD19CC" w14:textId="77777777" w:rsidR="002F7B4A" w:rsidRDefault="00000000">
      <w:pPr>
        <w:keepLines/>
        <w:ind w:left="1702" w:hanging="1418"/>
        <w:rPr>
          <w:rFonts w:eastAsia="DengXian"/>
        </w:rPr>
      </w:pPr>
      <w:r>
        <w:rPr>
          <w:rFonts w:eastAsia="DengXian"/>
        </w:rPr>
        <w:t>[</w:t>
      </w:r>
      <w:r>
        <w:rPr>
          <w:rFonts w:eastAsia="DengXian" w:hint="eastAsia"/>
          <w:lang w:val="en-US" w:eastAsia="zh-CN"/>
        </w:rPr>
        <w:t>7</w:t>
      </w:r>
      <w:r>
        <w:rPr>
          <w:rFonts w:eastAsia="DengXian"/>
        </w:rPr>
        <w:t xml:space="preserve">] </w:t>
      </w:r>
      <w:r>
        <w:rPr>
          <w:rFonts w:eastAsia="DengXian"/>
        </w:rPr>
        <w:tab/>
        <w:t>3GPP TS 28.</w:t>
      </w:r>
      <w:r>
        <w:rPr>
          <w:rFonts w:eastAsia="DengXian"/>
          <w:lang w:eastAsia="zh-CN"/>
        </w:rPr>
        <w:t>533</w:t>
      </w:r>
      <w:r>
        <w:rPr>
          <w:rFonts w:eastAsia="DengXian"/>
          <w:lang w:val="en-US" w:eastAsia="zh-CN"/>
        </w:rPr>
        <w:t xml:space="preserve">: </w:t>
      </w:r>
      <w:r>
        <w:rPr>
          <w:rFonts w:eastAsia="DengXian"/>
        </w:rPr>
        <w:t>"Management and orchestration; Architecture framework".</w:t>
      </w:r>
    </w:p>
    <w:p w14:paraId="789382BE" w14:textId="77777777" w:rsidR="002F7B4A" w:rsidRDefault="00000000">
      <w:pPr>
        <w:keepLines/>
        <w:ind w:left="1702" w:hanging="1418"/>
        <w:rPr>
          <w:color w:val="444444"/>
        </w:rPr>
      </w:pPr>
      <w:r>
        <w:rPr>
          <w:rFonts w:eastAsia="DengXian" w:hint="eastAsia"/>
          <w:lang w:val="en-US" w:eastAsia="zh-CN"/>
        </w:rPr>
        <w:t>[8]            3GPP TS 28.541:</w:t>
      </w:r>
      <w:r>
        <w:rPr>
          <w:rFonts w:eastAsia="DengXian"/>
          <w:lang w:val="en-US" w:eastAsia="zh-CN"/>
        </w:rPr>
        <w:t xml:space="preserve"> </w:t>
      </w:r>
      <w:r>
        <w:rPr>
          <w:color w:val="444444"/>
        </w:rPr>
        <w:t>"Management and orchestration; 5G Network Resource Model (NRM); Stage 2 and stage 3".</w:t>
      </w:r>
    </w:p>
    <w:p w14:paraId="4E0BB8D8" w14:textId="77777777" w:rsidR="002F7B4A" w:rsidRDefault="00000000">
      <w:pPr>
        <w:keepLines/>
        <w:ind w:left="1702" w:hanging="1418"/>
        <w:rPr>
          <w:color w:val="444444"/>
          <w:lang w:val="en-US" w:eastAsia="zh-CN"/>
        </w:rPr>
      </w:pPr>
      <w:r>
        <w:rPr>
          <w:rFonts w:eastAsia="DengXian"/>
        </w:rPr>
        <w:t>[</w:t>
      </w:r>
      <w:r>
        <w:rPr>
          <w:rFonts w:eastAsia="DengXian" w:hint="eastAsia"/>
          <w:lang w:val="en-US" w:eastAsia="zh-CN"/>
        </w:rPr>
        <w:t>9</w:t>
      </w:r>
      <w:r>
        <w:rPr>
          <w:rFonts w:eastAsia="DengXian"/>
        </w:rPr>
        <w:t xml:space="preserve">] </w:t>
      </w:r>
      <w:r>
        <w:rPr>
          <w:rFonts w:eastAsia="DengXian"/>
        </w:rPr>
        <w:tab/>
        <w:t>3GPP TS 28.</w:t>
      </w:r>
      <w:r>
        <w:rPr>
          <w:rFonts w:eastAsia="DengXian"/>
          <w:lang w:eastAsia="zh-CN"/>
        </w:rPr>
        <w:t>5</w:t>
      </w:r>
      <w:r>
        <w:rPr>
          <w:rFonts w:eastAsia="DengXian" w:hint="eastAsia"/>
          <w:lang w:eastAsia="zh-CN"/>
        </w:rPr>
        <w:t>52</w:t>
      </w:r>
      <w:r>
        <w:rPr>
          <w:rFonts w:eastAsia="DengXian"/>
          <w:lang w:val="en-US" w:eastAsia="zh-CN"/>
        </w:rPr>
        <w:t xml:space="preserve">: </w:t>
      </w:r>
      <w:r>
        <w:rPr>
          <w:rFonts w:eastAsia="DengXian"/>
        </w:rPr>
        <w:t>"5G performance measurements".</w:t>
      </w:r>
    </w:p>
    <w:p w14:paraId="32BF2032" w14:textId="77777777" w:rsidR="002F7B4A" w:rsidRDefault="002F7B4A">
      <w:pPr>
        <w:pStyle w:val="EX"/>
      </w:pPr>
    </w:p>
    <w:p w14:paraId="6942DCF4" w14:textId="77777777" w:rsidR="002F7B4A" w:rsidRDefault="00000000">
      <w:pPr>
        <w:pStyle w:val="Heading1"/>
      </w:pPr>
      <w:bookmarkStart w:id="24" w:name="definitions"/>
      <w:bookmarkStart w:id="25" w:name="_Toc129708870"/>
      <w:bookmarkEnd w:id="24"/>
      <w:r>
        <w:t>3</w:t>
      </w:r>
      <w:r>
        <w:tab/>
        <w:t>Definitions of terms, symbols and abbreviations</w:t>
      </w:r>
      <w:bookmarkEnd w:id="25"/>
    </w:p>
    <w:p w14:paraId="45235EB9" w14:textId="77777777" w:rsidR="002F7B4A" w:rsidRDefault="00000000">
      <w:pPr>
        <w:pStyle w:val="Heading2"/>
      </w:pPr>
      <w:bookmarkStart w:id="26" w:name="_Toc129708871"/>
      <w:r>
        <w:t>3.1</w:t>
      </w:r>
      <w:r>
        <w:tab/>
        <w:t>Terms</w:t>
      </w:r>
      <w:bookmarkEnd w:id="26"/>
    </w:p>
    <w:p w14:paraId="78F5B020" w14:textId="77777777" w:rsidR="002F7B4A" w:rsidRDefault="00000000">
      <w:r>
        <w:t>For the purposes of the present document, the terms given in TR 21.905 [1] and the following apply. A term defined in the present document takes precedence over the definition of the same term, if any, in TR 21.905 [1].</w:t>
      </w:r>
    </w:p>
    <w:p w14:paraId="0472C26D" w14:textId="77777777" w:rsidR="002F7B4A" w:rsidRDefault="00000000">
      <w:r>
        <w:rPr>
          <w:b/>
        </w:rPr>
        <w:t>example:</w:t>
      </w:r>
      <w:r>
        <w:t xml:space="preserve"> text used to clarify abstract rules by applying them literally.</w:t>
      </w:r>
    </w:p>
    <w:p w14:paraId="41997A62" w14:textId="77777777" w:rsidR="002F7B4A" w:rsidRDefault="00000000">
      <w:pPr>
        <w:pStyle w:val="Heading2"/>
      </w:pPr>
      <w:bookmarkStart w:id="27" w:name="_Toc129708872"/>
      <w:r>
        <w:t>3.2</w:t>
      </w:r>
      <w:r>
        <w:tab/>
        <w:t>Symbols</w:t>
      </w:r>
      <w:bookmarkEnd w:id="27"/>
    </w:p>
    <w:p w14:paraId="37F8D094" w14:textId="77777777" w:rsidR="002F7B4A" w:rsidRDefault="00000000">
      <w:pPr>
        <w:keepNext/>
      </w:pPr>
      <w:r>
        <w:t>For the purposes of the present document, the following symbols apply:</w:t>
      </w:r>
    </w:p>
    <w:p w14:paraId="5F668279" w14:textId="77777777" w:rsidR="002F7B4A" w:rsidRDefault="00000000">
      <w:pPr>
        <w:pStyle w:val="EW"/>
      </w:pPr>
      <w:r>
        <w:t>&lt;symbol&gt;</w:t>
      </w:r>
      <w:r>
        <w:tab/>
        <w:t>&lt;Explanation&gt;</w:t>
      </w:r>
    </w:p>
    <w:p w14:paraId="7AA84B72" w14:textId="77777777" w:rsidR="002F7B4A" w:rsidRDefault="002F7B4A">
      <w:pPr>
        <w:pStyle w:val="EW"/>
      </w:pPr>
    </w:p>
    <w:p w14:paraId="25635F68" w14:textId="77777777" w:rsidR="002F7B4A" w:rsidRDefault="00000000">
      <w:pPr>
        <w:pStyle w:val="Heading2"/>
      </w:pPr>
      <w:bookmarkStart w:id="28" w:name="_Toc129708873"/>
      <w:r>
        <w:t>3.3</w:t>
      </w:r>
      <w:r>
        <w:tab/>
        <w:t>Abbreviations</w:t>
      </w:r>
      <w:bookmarkEnd w:id="28"/>
    </w:p>
    <w:p w14:paraId="704FF085" w14:textId="77777777" w:rsidR="002F7B4A"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5CB130E" w14:textId="77777777" w:rsidR="002F7B4A" w:rsidRDefault="00000000">
      <w:pPr>
        <w:pStyle w:val="EW"/>
      </w:pPr>
      <w:r>
        <w:t>GWCN</w:t>
      </w:r>
      <w:r>
        <w:tab/>
        <w:t>Gateway Core Network</w:t>
      </w:r>
    </w:p>
    <w:p w14:paraId="1AA6D9ED" w14:textId="77777777" w:rsidR="002F7B4A" w:rsidRDefault="00000000">
      <w:pPr>
        <w:pStyle w:val="EW"/>
      </w:pPr>
      <w:r>
        <w:t>MOCN</w:t>
      </w:r>
      <w:r>
        <w:tab/>
        <w:t>Multiple Operator Core Network</w:t>
      </w:r>
      <w:bookmarkStart w:id="29" w:name="clause4"/>
      <w:bookmarkEnd w:id="29"/>
    </w:p>
    <w:p w14:paraId="0E032AC6" w14:textId="77777777" w:rsidR="002F7B4A" w:rsidRDefault="00000000">
      <w:pPr>
        <w:pStyle w:val="Heading1"/>
      </w:pPr>
      <w:bookmarkStart w:id="30" w:name="_Toc155781454"/>
      <w:r>
        <w:t>4</w:t>
      </w:r>
      <w:r>
        <w:tab/>
        <w:t xml:space="preserve">Concepts and </w:t>
      </w:r>
      <w:bookmarkEnd w:id="30"/>
      <w:r>
        <w:t>background</w:t>
      </w:r>
    </w:p>
    <w:p w14:paraId="2A8CA0F5" w14:textId="77777777" w:rsidR="002F7B4A" w:rsidRDefault="00000000">
      <w:r>
        <w:t>Network sharing is a crucial approach to decrease CAPEX of 5G constructions for operators. As stated in TS 22.261</w:t>
      </w:r>
      <w:r>
        <w:rPr>
          <w:rFonts w:hint="eastAsia"/>
          <w:lang w:eastAsia="zh-CN"/>
        </w:rPr>
        <w:t xml:space="preserve">[2] </w:t>
      </w:r>
      <w:r>
        <w:t xml:space="preserve">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w:t>
      </w:r>
    </w:p>
    <w:p w14:paraId="7007A53A" w14:textId="77777777" w:rsidR="002F7B4A" w:rsidRDefault="00000000">
      <w:r>
        <w:t>During Rel-18, SA5 has specified new scenarios for MOCN Network sharing, SBMA deployment examples for MOCN management architectures and related NRM enhancements</w:t>
      </w:r>
      <w:r>
        <w:rPr>
          <w:rFonts w:hint="eastAsia"/>
          <w:lang w:eastAsia="zh-CN"/>
        </w:rPr>
        <w:t xml:space="preserve"> in TS 32.130[4]</w:t>
      </w:r>
      <w:r>
        <w:t>. Some issues for existing MOCN, including Trace job and collection requirements for POPs, etc., are supposed to be further studied.</w:t>
      </w:r>
    </w:p>
    <w:p w14:paraId="705A942F" w14:textId="77777777" w:rsidR="002F7B4A" w:rsidRDefault="00000000">
      <w:pPr>
        <w:rPr>
          <w:lang w:eastAsia="zh-CN"/>
        </w:rPr>
      </w:pPr>
      <w:r>
        <w:rPr>
          <w:rFonts w:hint="eastAsia"/>
          <w:lang w:eastAsia="zh-CN"/>
        </w:rPr>
        <w:t>During Rel-19, Indirect Network Sharing has been introduced in TS 22.261[2]. Potential management enhancements are supposed to be studied.</w:t>
      </w:r>
    </w:p>
    <w:p w14:paraId="5DF3C17D" w14:textId="77777777" w:rsidR="002F7B4A" w:rsidRDefault="00000000">
      <w:pPr>
        <w:rPr>
          <w:rFonts w:ascii="Arial" w:hAnsi="Arial"/>
          <w:sz w:val="32"/>
          <w:lang w:val="en-US" w:eastAsia="zh-CN"/>
        </w:rPr>
      </w:pPr>
      <w:r>
        <w:rPr>
          <w:rFonts w:ascii="Arial" w:hAnsi="Arial" w:hint="eastAsia"/>
          <w:sz w:val="32"/>
          <w:lang w:val="en-US" w:eastAsia="zh-CN"/>
        </w:rPr>
        <w:t>4.1</w:t>
      </w:r>
      <w:r>
        <w:rPr>
          <w:rFonts w:ascii="Arial" w:hAnsi="Arial"/>
          <w:sz w:val="32"/>
          <w:lang w:val="en-US" w:eastAsia="zh-CN"/>
        </w:rPr>
        <w:tab/>
      </w:r>
      <w:r>
        <w:rPr>
          <w:rFonts w:ascii="Arial" w:hAnsi="Arial"/>
          <w:sz w:val="32"/>
          <w:lang w:val="en-US" w:eastAsia="zh-CN"/>
        </w:rPr>
        <w:tab/>
      </w:r>
      <w:r>
        <w:rPr>
          <w:rFonts w:ascii="Arial" w:hAnsi="Arial"/>
          <w:sz w:val="32"/>
          <w:lang w:val="en-US" w:eastAsia="zh-CN"/>
        </w:rPr>
        <w:tab/>
      </w:r>
      <w:r>
        <w:rPr>
          <w:rFonts w:ascii="Arial" w:hAnsi="Arial" w:hint="eastAsia"/>
          <w:sz w:val="32"/>
          <w:lang w:val="en-US" w:eastAsia="zh-CN"/>
        </w:rPr>
        <w:t>Indirect Network Sharing</w:t>
      </w:r>
    </w:p>
    <w:p w14:paraId="6B52C055" w14:textId="77777777" w:rsidR="002F7B4A" w:rsidRDefault="00000000">
      <w:r>
        <w:rPr>
          <w:rFonts w:hint="eastAsia"/>
          <w:lang w:eastAsia="zh-CN"/>
        </w:rPr>
        <w:t xml:space="preserve">According to the definition in clause 6.21.2.2 of TS 22.261[2],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14:paraId="60A97A9B" w14:textId="77777777" w:rsidR="002F7B4A" w:rsidRDefault="00000000">
      <w:pPr>
        <w:pStyle w:val="Heading1"/>
      </w:pPr>
      <w:bookmarkStart w:id="31" w:name="_Toc164618471"/>
      <w:r>
        <w:t xml:space="preserve">5 </w:t>
      </w:r>
      <w:r>
        <w:tab/>
      </w:r>
      <w:bookmarkStart w:id="32" w:name="_Hlk164713661"/>
      <w:bookmarkEnd w:id="31"/>
      <w:r>
        <w:t>Use Cases</w:t>
      </w:r>
      <w:bookmarkEnd w:id="32"/>
    </w:p>
    <w:p w14:paraId="60D184B7" w14:textId="77777777" w:rsidR="002F7B4A" w:rsidRDefault="00000000">
      <w:pPr>
        <w:pStyle w:val="Heading2"/>
      </w:pPr>
      <w:r>
        <w:rPr>
          <w:rFonts w:hint="eastAsia"/>
          <w:lang w:val="en-US" w:eastAsia="zh-CN"/>
        </w:rPr>
        <w:t>5</w:t>
      </w:r>
      <w:r>
        <w:t>.</w:t>
      </w:r>
      <w:r>
        <w:rPr>
          <w:rFonts w:hint="eastAsia"/>
          <w:lang w:val="en-US" w:eastAsia="zh-CN"/>
        </w:rPr>
        <w:t>1</w:t>
      </w:r>
      <w:r>
        <w:tab/>
      </w:r>
      <w:r>
        <w:rPr>
          <w:rFonts w:hint="eastAsia"/>
          <w:lang w:val="en-US" w:eastAsia="zh-CN"/>
        </w:rPr>
        <w:t>Use Case</w:t>
      </w:r>
      <w:r>
        <w:t>#</w:t>
      </w:r>
      <w:r>
        <w:rPr>
          <w:rFonts w:hint="eastAsia"/>
          <w:lang w:val="en-US" w:eastAsia="zh-CN"/>
        </w:rPr>
        <w:t>1</w:t>
      </w:r>
      <w:r>
        <w:t xml:space="preserve">: </w:t>
      </w:r>
      <w:r>
        <w:rPr>
          <w:rFonts w:hint="eastAsia"/>
          <w:lang w:val="en-US" w:eastAsia="zh-CN"/>
        </w:rPr>
        <w:t>Service-based management architecture and access requirements for MOCN</w:t>
      </w:r>
    </w:p>
    <w:p w14:paraId="60DD5CB6" w14:textId="77777777" w:rsidR="002F7B4A" w:rsidRDefault="00000000">
      <w:pPr>
        <w:pStyle w:val="Heading3"/>
        <w:rPr>
          <w:lang w:eastAsia="ko-KR"/>
        </w:rPr>
      </w:pPr>
      <w:bookmarkStart w:id="33" w:name="_Toc66206021"/>
      <w:bookmarkStart w:id="34" w:name="_Toc119920972"/>
      <w:bookmarkStart w:id="35" w:name="_Toc100695506"/>
      <w:r>
        <w:rPr>
          <w:rFonts w:hint="eastAsia"/>
          <w:lang w:val="en-US" w:eastAsia="zh-CN"/>
        </w:rPr>
        <w:t>5</w:t>
      </w:r>
      <w:r>
        <w:rPr>
          <w:lang w:eastAsia="ko-KR"/>
        </w:rPr>
        <w:t>.</w:t>
      </w:r>
      <w:r>
        <w:rPr>
          <w:rFonts w:hint="eastAsia"/>
          <w:lang w:val="en-US" w:eastAsia="zh-CN"/>
        </w:rPr>
        <w:t>1</w:t>
      </w:r>
      <w:r>
        <w:rPr>
          <w:lang w:eastAsia="ko-KR"/>
        </w:rPr>
        <w:t>.1</w:t>
      </w:r>
      <w:r>
        <w:rPr>
          <w:lang w:eastAsia="ko-KR"/>
        </w:rPr>
        <w:tab/>
        <w:t>Description</w:t>
      </w:r>
      <w:bookmarkEnd w:id="33"/>
      <w:bookmarkEnd w:id="34"/>
      <w:bookmarkEnd w:id="35"/>
    </w:p>
    <w:p w14:paraId="273A921A" w14:textId="77777777" w:rsidR="002F7B4A" w:rsidRDefault="00000000">
      <w:pPr>
        <w:rPr>
          <w:iCs/>
          <w:lang w:val="en-US" w:eastAsia="zh-CN"/>
        </w:rPr>
      </w:pPr>
      <w:r>
        <w:rPr>
          <w:rFonts w:hint="eastAsia"/>
          <w:lang w:val="en-US" w:eastAsia="zh-CN"/>
        </w:rPr>
        <w:t xml:space="preserve">In TR 28.835[5], there are some remaining issues that need to continue to study,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iCs/>
        </w:rPr>
        <w:t>.</w:t>
      </w:r>
    </w:p>
    <w:p w14:paraId="0D03BD13" w14:textId="77777777" w:rsidR="002F7B4A" w:rsidRDefault="00000000">
      <w:pPr>
        <w:rPr>
          <w:iCs/>
          <w:lang w:val="en-US" w:eastAsia="zh-CN"/>
        </w:rPr>
      </w:pPr>
      <w:r>
        <w:rPr>
          <w:lang w:eastAsia="zh-CN"/>
        </w:rPr>
        <w:t>The Service Based Management Architecture (SBMA)</w:t>
      </w:r>
      <w:r>
        <w:rPr>
          <w:rFonts w:hint="eastAsia"/>
          <w:lang w:val="en-US" w:eastAsia="zh-CN"/>
        </w:rPr>
        <w:t xml:space="preserve"> </w:t>
      </w:r>
      <w:r>
        <w:rPr>
          <w:lang w:eastAsia="zh-CN"/>
        </w:rPr>
        <w:t>defind in TS 28.533 [</w:t>
      </w:r>
      <w:r>
        <w:rPr>
          <w:rFonts w:hint="eastAsia"/>
          <w:lang w:val="en-US" w:eastAsia="zh-CN"/>
        </w:rPr>
        <w:t>7</w:t>
      </w:r>
      <w:r>
        <w:rPr>
          <w:lang w:eastAsia="zh-CN"/>
        </w:rPr>
        <w:t>] need to be provided for MOCN networking sharing.</w:t>
      </w:r>
      <w:r>
        <w:rPr>
          <w:rFonts w:hint="eastAsia"/>
          <w:lang w:val="en-US" w:eastAsia="zh-CN"/>
        </w:rPr>
        <w:t xml:space="preserve"> But </w:t>
      </w:r>
      <w:r>
        <w:rPr>
          <w:lang w:eastAsia="zh-CN"/>
        </w:rPr>
        <w:t xml:space="preserve">the potential solution </w:t>
      </w:r>
      <w:r>
        <w:rPr>
          <w:rFonts w:hint="eastAsia"/>
          <w:lang w:val="en-US" w:eastAsia="zh-CN"/>
        </w:rPr>
        <w:t>is a</w:t>
      </w:r>
      <w:r>
        <w:rPr>
          <w:lang w:eastAsia="zh-CN"/>
        </w:rPr>
        <w:t>n example of the service-based management architecture for MOCN</w:t>
      </w:r>
      <w:r>
        <w:rPr>
          <w:rFonts w:hint="eastAsia"/>
          <w:lang w:val="en-US" w:eastAsia="zh-CN"/>
        </w:rPr>
        <w:t xml:space="preserve">, and the comprehensive </w:t>
      </w:r>
      <w:r>
        <w:rPr>
          <w:lang w:eastAsia="zh-CN"/>
        </w:rPr>
        <w:t>service-based management architecture</w:t>
      </w:r>
      <w:r>
        <w:rPr>
          <w:rFonts w:hint="eastAsia"/>
          <w:lang w:val="en-US" w:eastAsia="zh-CN"/>
        </w:rPr>
        <w:t xml:space="preserve"> needs further study. </w:t>
      </w:r>
    </w:p>
    <w:p w14:paraId="63793C45" w14:textId="77777777" w:rsidR="002F7B4A" w:rsidRDefault="00000000">
      <w:pPr>
        <w:rPr>
          <w:rFonts w:eastAsia="DengXian"/>
          <w:color w:val="000000"/>
          <w:lang w:val="en-US" w:eastAsia="zh-CN"/>
        </w:rPr>
      </w:pPr>
      <w:r>
        <w:rPr>
          <w:rFonts w:hint="eastAsia"/>
          <w:iCs/>
          <w:lang w:val="en-US" w:eastAsia="zh-CN"/>
        </w:rPr>
        <w:t xml:space="preserve">The management system of MOP should have the capability to allow authorized POP users to access, read and download data of configuration, performance </w:t>
      </w:r>
      <w:r>
        <w:rPr>
          <w:iCs/>
          <w:lang w:val="en-US" w:eastAsia="zh-CN"/>
        </w:rPr>
        <w:t>metrics (including performance measurement and KPI)</w:t>
      </w:r>
      <w:r>
        <w:rPr>
          <w:rFonts w:hint="eastAsia"/>
          <w:iCs/>
          <w:lang w:val="en-US" w:eastAsia="zh-CN"/>
        </w:rPr>
        <w:t xml:space="preserve"> and alarms.</w:t>
      </w:r>
      <w:r>
        <w:rPr>
          <w:rFonts w:eastAsia="DengXian" w:hint="eastAsia"/>
          <w:color w:val="000000"/>
          <w:lang w:val="en-US" w:eastAsia="zh-CN"/>
        </w:rPr>
        <w:t xml:space="preserve">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users</w:t>
      </w:r>
      <w:r>
        <w:rPr>
          <w:lang w:val="en-US" w:eastAsia="zh-CN"/>
        </w:rPr>
        <w:t>’</w:t>
      </w:r>
      <w:r>
        <w:rPr>
          <w:rFonts w:hint="eastAsia"/>
          <w:lang w:val="en-US" w:eastAsia="zh-CN"/>
        </w:rPr>
        <w:t xml:space="preserve"> access </w:t>
      </w:r>
      <w:r>
        <w:rPr>
          <w:rFonts w:hint="eastAsia"/>
          <w:lang w:eastAsia="zh-CN"/>
        </w:rPr>
        <w:t xml:space="preserve">and </w:t>
      </w:r>
      <w:r>
        <w:rPr>
          <w:rFonts w:hint="eastAsia"/>
          <w:lang w:val="en-US" w:eastAsia="zh-CN"/>
        </w:rPr>
        <w:t xml:space="preserve">relevant system user permissions for each POP </w:t>
      </w:r>
      <w:r>
        <w:rPr>
          <w:rFonts w:hint="eastAsia"/>
          <w:lang w:eastAsia="zh-CN"/>
        </w:rPr>
        <w:t>need to be studied</w:t>
      </w:r>
      <w:r>
        <w:rPr>
          <w:lang w:eastAsia="zh-CN"/>
        </w:rPr>
        <w:t>.</w:t>
      </w:r>
      <w:r>
        <w:rPr>
          <w:rFonts w:hint="eastAsia"/>
          <w:lang w:val="en-US" w:eastAsia="zh-CN"/>
        </w:rPr>
        <w:t xml:space="preserve"> </w:t>
      </w:r>
    </w:p>
    <w:p w14:paraId="3D0A1003" w14:textId="77777777" w:rsidR="002F7B4A" w:rsidRDefault="00000000">
      <w:pPr>
        <w:pStyle w:val="Heading3"/>
        <w:rPr>
          <w:lang w:eastAsia="zh-CN"/>
        </w:rPr>
      </w:pPr>
      <w:r>
        <w:rPr>
          <w:rStyle w:val="Style4"/>
          <w:i w:val="0"/>
        </w:rPr>
        <w:t>5.</w:t>
      </w:r>
      <w:r>
        <w:rPr>
          <w:rStyle w:val="Style4"/>
          <w:rFonts w:hint="eastAsia"/>
          <w:i w:val="0"/>
          <w:lang w:eastAsia="zh-CN"/>
        </w:rPr>
        <w:t>1</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bookmarkStart w:id="36" w:name="_Hlk161680449"/>
    </w:p>
    <w:bookmarkEnd w:id="36"/>
    <w:p w14:paraId="461520FA" w14:textId="77777777" w:rsidR="002F7B4A" w:rsidRDefault="00000000">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val="en-US" w:eastAsia="zh-CN"/>
        </w:rPr>
        <w:t xml:space="preserve"> </w:t>
      </w:r>
      <w:r>
        <w:rPr>
          <w:kern w:val="2"/>
          <w:szCs w:val="18"/>
          <w:lang w:eastAsia="zh-CN" w:bidi="ar-KW"/>
        </w:rPr>
        <w:t>MnS consumer</w:t>
      </w:r>
      <w:r>
        <w:rPr>
          <w:rFonts w:hint="eastAsia"/>
          <w:iCs/>
          <w:lang w:val="en-US" w:eastAsia="zh-CN"/>
        </w:rPr>
        <w:t xml:space="preserve"> to </w:t>
      </w:r>
      <w:r>
        <w:rPr>
          <w:kern w:val="2"/>
          <w:szCs w:val="18"/>
          <w:lang w:eastAsia="zh-CN" w:bidi="ar-KW"/>
        </w:rPr>
        <w:t xml:space="preserve">request </w:t>
      </w:r>
      <w:r>
        <w:rPr>
          <w:lang w:eastAsia="zh-CN"/>
        </w:rPr>
        <w:t>to</w:t>
      </w:r>
      <w:r>
        <w:rPr>
          <w:rFonts w:hint="eastAsia"/>
          <w:lang w:val="en-US" w:eastAsia="zh-CN"/>
        </w:rPr>
        <w:t xml:space="preserve"> access the MOP</w:t>
      </w:r>
      <w:r>
        <w:rPr>
          <w:lang w:val="en-US" w:eastAsia="zh-CN"/>
        </w:rPr>
        <w:t>’</w:t>
      </w:r>
      <w:r>
        <w:rPr>
          <w:rFonts w:hint="eastAsia"/>
          <w:lang w:val="en-US" w:eastAsia="zh-CN"/>
        </w:rPr>
        <w:t>s management system</w:t>
      </w:r>
      <w:r>
        <w:rPr>
          <w:lang w:eastAsia="zh-CN"/>
        </w:rPr>
        <w:t xml:space="preserve">. </w:t>
      </w:r>
    </w:p>
    <w:p w14:paraId="339EE126" w14:textId="77777777" w:rsidR="002F7B4A" w:rsidRDefault="00000000">
      <w:pPr>
        <w:jc w:val="both"/>
        <w:rPr>
          <w:lang w:eastAsia="zh-CN"/>
        </w:rPr>
      </w:pPr>
      <w:r>
        <w:rPr>
          <w:rFonts w:hint="eastAsia"/>
          <w:b/>
          <w:kern w:val="2"/>
          <w:szCs w:val="18"/>
          <w:lang w:eastAsia="zh-CN" w:bidi="ar-KW"/>
        </w:rPr>
        <w:lastRenderedPageBreak/>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w:t>
      </w:r>
      <w:r>
        <w:rPr>
          <w:rFonts w:hint="eastAsia"/>
          <w:lang w:val="en-US" w:eastAsia="zh-CN"/>
        </w:rPr>
        <w:t xml:space="preserve"> </w:t>
      </w:r>
      <w:r>
        <w:rPr>
          <w:kern w:val="2"/>
          <w:szCs w:val="18"/>
          <w:lang w:eastAsia="zh-CN" w:bidi="ar-KW"/>
        </w:rPr>
        <w:t>MnS producer</w:t>
      </w:r>
      <w:r>
        <w:rPr>
          <w:lang w:eastAsia="zh-CN"/>
        </w:rPr>
        <w:t xml:space="preserve"> </w:t>
      </w:r>
      <w:r>
        <w:rPr>
          <w:rFonts w:hint="eastAsia"/>
          <w:lang w:eastAsia="zh-CN"/>
        </w:rPr>
        <w:t>of MOP</w:t>
      </w:r>
      <w:r>
        <w:rPr>
          <w:rFonts w:hint="eastAsia"/>
          <w:lang w:val="en-US" w:eastAsia="zh-CN"/>
        </w:rPr>
        <w:t xml:space="preserve"> </w:t>
      </w:r>
      <w:r>
        <w:rPr>
          <w:lang w:eastAsia="zh-CN"/>
        </w:rPr>
        <w:t>sh</w:t>
      </w:r>
      <w:r>
        <w:rPr>
          <w:rFonts w:hint="eastAsia"/>
          <w:lang w:eastAsia="zh-CN"/>
        </w:rPr>
        <w:t>ould</w:t>
      </w:r>
      <w:r>
        <w:rPr>
          <w:lang w:eastAsia="zh-CN"/>
        </w:rPr>
        <w:t xml:space="preserve"> </w:t>
      </w:r>
      <w:r>
        <w:rPr>
          <w:rFonts w:hint="eastAsia"/>
          <w:iCs/>
          <w:lang w:val="en-US" w:eastAsia="zh-CN"/>
        </w:rPr>
        <w:t xml:space="preserve">allow or forbid </w:t>
      </w:r>
      <w:r>
        <w:rPr>
          <w:kern w:val="2"/>
          <w:szCs w:val="18"/>
          <w:lang w:eastAsia="zh-CN" w:bidi="ar-KW"/>
        </w:rPr>
        <w:t>MnS consumer</w:t>
      </w:r>
      <w:r>
        <w:rPr>
          <w:rFonts w:hint="eastAsia"/>
          <w:iCs/>
          <w:lang w:val="en-US" w:eastAsia="zh-CN"/>
        </w:rPr>
        <w:t xml:space="preserve"> to </w:t>
      </w:r>
      <w:r>
        <w:rPr>
          <w:lang w:eastAsia="zh-CN" w:bidi="ar-KW"/>
        </w:rPr>
        <w:t>obtain</w:t>
      </w:r>
      <w:r>
        <w:rPr>
          <w:rFonts w:hint="eastAsia"/>
          <w:lang w:val="en-US" w:eastAsia="zh-CN"/>
        </w:rPr>
        <w:t xml:space="preserve"> </w:t>
      </w:r>
      <w:r>
        <w:rPr>
          <w:rFonts w:hint="eastAsia"/>
          <w:iCs/>
          <w:lang w:val="en-US" w:eastAsia="zh-CN"/>
        </w:rPr>
        <w:t>configuration, performance and alarm data</w:t>
      </w:r>
      <w:r>
        <w:rPr>
          <w:lang w:eastAsia="zh-CN"/>
        </w:rPr>
        <w:t xml:space="preserve">. </w:t>
      </w:r>
    </w:p>
    <w:p w14:paraId="71304FD6" w14:textId="77777777" w:rsidR="002F7B4A" w:rsidRDefault="00000000">
      <w:pPr>
        <w:jc w:val="both"/>
        <w:rPr>
          <w:lang w:eastAsia="zh-CN"/>
        </w:rPr>
      </w:pPr>
      <w:r>
        <w:rPr>
          <w:rFonts w:hint="eastAsia"/>
          <w:b/>
          <w:kern w:val="2"/>
          <w:szCs w:val="18"/>
          <w:lang w:eastAsia="zh-CN" w:bidi="ar-KW"/>
        </w:rPr>
        <w:t>REQ-NetShare</w:t>
      </w:r>
      <w:r>
        <w:rPr>
          <w:rFonts w:hint="eastAsia"/>
          <w:b/>
          <w:kern w:val="2"/>
          <w:szCs w:val="18"/>
          <w:lang w:val="en-US" w:eastAsia="zh-CN" w:bidi="ar-KW"/>
        </w:rPr>
        <w:t>_Config</w:t>
      </w:r>
      <w:r>
        <w:rPr>
          <w:rFonts w:hint="eastAsia"/>
          <w:b/>
          <w:kern w:val="2"/>
          <w:szCs w:val="18"/>
          <w:lang w:eastAsia="zh-CN" w:bidi="ar-KW"/>
        </w:rPr>
        <w:t>-</w:t>
      </w:r>
      <w:r>
        <w:rPr>
          <w:rFonts w:hint="eastAsia"/>
          <w:b/>
          <w:kern w:val="2"/>
          <w:szCs w:val="18"/>
          <w:lang w:val="en-US" w:eastAsia="zh-CN" w:bidi="ar-KW"/>
        </w:rPr>
        <w:t>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val="en-US"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val="en-US" w:eastAsia="zh-CN"/>
        </w:rPr>
        <w:t>roles for each POP as MnS consumers</w:t>
      </w:r>
      <w:r>
        <w:rPr>
          <w:lang w:eastAsia="zh-CN"/>
        </w:rPr>
        <w:t>.</w:t>
      </w:r>
    </w:p>
    <w:p w14:paraId="6573A732" w14:textId="77777777" w:rsidR="002F7B4A" w:rsidRDefault="00000000">
      <w:pPr>
        <w:pStyle w:val="Heading3"/>
        <w:rPr>
          <w:lang w:eastAsia="zh-CN"/>
        </w:rPr>
      </w:pPr>
      <w:bookmarkStart w:id="37" w:name="_Toc157751692"/>
      <w:r>
        <w:rPr>
          <w:rStyle w:val="Style4"/>
          <w:i w:val="0"/>
        </w:rPr>
        <w:t>5.</w:t>
      </w:r>
      <w:r>
        <w:rPr>
          <w:rStyle w:val="Style4"/>
          <w:rFonts w:hint="eastAsia"/>
          <w:i w:val="0"/>
          <w:lang w:eastAsia="zh-CN"/>
        </w:rPr>
        <w:t>1</w:t>
      </w:r>
      <w:r>
        <w:rPr>
          <w:rStyle w:val="Style4"/>
          <w:i w:val="0"/>
        </w:rPr>
        <w:t>.</w:t>
      </w:r>
      <w:r>
        <w:rPr>
          <w:rStyle w:val="Style4"/>
          <w:rFonts w:hint="eastAsia"/>
          <w:i w:val="0"/>
          <w:lang w:val="en-US" w:eastAsia="zh-CN"/>
        </w:rPr>
        <w:t>3</w:t>
      </w:r>
      <w:r>
        <w:rPr>
          <w:rStyle w:val="Style4"/>
          <w:i w:val="0"/>
        </w:rPr>
        <w:tab/>
      </w:r>
      <w:r>
        <w:rPr>
          <w:rStyle w:val="Style4"/>
          <w:rFonts w:hint="eastAsia"/>
          <w:i w:val="0"/>
          <w:lang w:eastAsia="zh-CN"/>
        </w:rPr>
        <w:t>Potential</w:t>
      </w:r>
      <w:r>
        <w:rPr>
          <w:rStyle w:val="Style4"/>
          <w:i w:val="0"/>
        </w:rPr>
        <w:t xml:space="preserve"> </w:t>
      </w:r>
      <w:r>
        <w:rPr>
          <w:rStyle w:val="Style4"/>
          <w:rFonts w:hint="eastAsia"/>
          <w:i w:val="0"/>
          <w:lang w:val="en-US" w:eastAsia="zh-CN"/>
        </w:rPr>
        <w:t>solution</w:t>
      </w:r>
      <w:r>
        <w:rPr>
          <w:rStyle w:val="Style4"/>
          <w:i w:val="0"/>
          <w:lang w:eastAsia="zh-CN"/>
        </w:rPr>
        <w:t>s</w:t>
      </w:r>
    </w:p>
    <w:p w14:paraId="20E21D15" w14:textId="77777777" w:rsidR="002F7B4A" w:rsidRDefault="00000000">
      <w:pPr>
        <w:pStyle w:val="Heading4"/>
        <w:rPr>
          <w:lang w:val="en-US"/>
        </w:rPr>
      </w:pPr>
      <w:r>
        <w:rPr>
          <w:lang w:val="en-US"/>
        </w:rPr>
        <w:t>5.</w:t>
      </w:r>
      <w:r>
        <w:rPr>
          <w:rFonts w:hint="eastAsia"/>
          <w:lang w:val="en-US" w:eastAsia="zh-CN"/>
        </w:rPr>
        <w:t>1</w:t>
      </w:r>
      <w:r>
        <w:rPr>
          <w:lang w:val="en-US"/>
        </w:rPr>
        <w:t>.3.1</w:t>
      </w:r>
      <w:r>
        <w:rPr>
          <w:lang w:val="en-US"/>
        </w:rPr>
        <w:tab/>
        <w:t xml:space="preserve">Potential solution #1: </w:t>
      </w:r>
      <w:bookmarkEnd w:id="37"/>
      <w:r>
        <w:rPr>
          <w:lang w:val="en-US"/>
        </w:rPr>
        <w:t xml:space="preserve">Enhance the existing </w:t>
      </w:r>
      <w:r>
        <w:rPr>
          <w:rFonts w:hint="eastAsia"/>
          <w:lang w:val="en-US"/>
        </w:rPr>
        <w:t xml:space="preserve">service-based management architecture </w:t>
      </w:r>
      <w:r>
        <w:rPr>
          <w:rFonts w:hint="eastAsia"/>
          <w:lang w:val="en-US" w:eastAsia="zh-CN"/>
        </w:rPr>
        <w:t xml:space="preserve">and management workflow </w:t>
      </w:r>
      <w:r>
        <w:rPr>
          <w:rFonts w:hint="eastAsia"/>
          <w:lang w:val="en-US"/>
        </w:rPr>
        <w:t>for MOCN</w:t>
      </w:r>
    </w:p>
    <w:p w14:paraId="1D826208" w14:textId="77777777" w:rsidR="002F7B4A" w:rsidRDefault="00000000">
      <w:pPr>
        <w:jc w:val="both"/>
        <w:rPr>
          <w:kern w:val="2"/>
          <w:szCs w:val="18"/>
          <w:lang w:val="en-US" w:eastAsia="zh-CN" w:bidi="ar-KW"/>
        </w:rPr>
      </w:pPr>
      <w:r>
        <w:rPr>
          <w:rFonts w:hint="eastAsia"/>
          <w:kern w:val="2"/>
          <w:szCs w:val="18"/>
          <w:lang w:val="en-US" w:eastAsia="zh-CN" w:bidi="ar-KW"/>
        </w:rPr>
        <w:t>T</w:t>
      </w:r>
      <w:r>
        <w:rPr>
          <w:kern w:val="2"/>
          <w:szCs w:val="18"/>
          <w:lang w:val="en-US" w:eastAsia="zh-CN" w:bidi="ar-KW"/>
        </w:rPr>
        <w:t xml:space="preserve">his solution </w:t>
      </w:r>
      <w:r>
        <w:rPr>
          <w:rFonts w:hint="eastAsia"/>
          <w:kern w:val="2"/>
          <w:szCs w:val="18"/>
          <w:lang w:val="en-US" w:eastAsia="zh-CN" w:bidi="ar-KW"/>
        </w:rPr>
        <w:t xml:space="preserve">is </w:t>
      </w:r>
      <w:r>
        <w:rPr>
          <w:kern w:val="2"/>
          <w:szCs w:val="18"/>
          <w:lang w:val="en-US" w:eastAsia="zh-CN" w:bidi="ar-KW"/>
        </w:rPr>
        <w:t>propose</w:t>
      </w:r>
      <w:r>
        <w:rPr>
          <w:rFonts w:hint="eastAsia"/>
          <w:kern w:val="2"/>
          <w:szCs w:val="18"/>
          <w:lang w:val="en-US" w:eastAsia="zh-CN" w:bidi="ar-KW"/>
        </w:rPr>
        <w:t>d</w:t>
      </w:r>
      <w:r>
        <w:rPr>
          <w:kern w:val="2"/>
          <w:szCs w:val="18"/>
          <w:lang w:val="en-US" w:eastAsia="zh-CN" w:bidi="ar-KW"/>
        </w:rPr>
        <w:t xml:space="preserve"> to enhance </w:t>
      </w:r>
      <w:r>
        <w:rPr>
          <w:rFonts w:eastAsia="DengXian"/>
          <w:lang w:val="en-US" w:eastAsia="zh-CN" w:bidi="ar"/>
        </w:rPr>
        <w:t>s</w:t>
      </w:r>
      <w:r>
        <w:rPr>
          <w:lang w:val="en-US" w:eastAsia="zh-CN" w:bidi="ar"/>
        </w:rPr>
        <w:t>ervice-based management architecture for MOCN</w:t>
      </w:r>
      <w:r>
        <w:rPr>
          <w:kern w:val="2"/>
          <w:szCs w:val="18"/>
          <w:lang w:val="en-US" w:eastAsia="zh-CN" w:bidi="ar-KW"/>
        </w:rPr>
        <w:t xml:space="preserve"> defined in TS </w:t>
      </w:r>
      <w:r>
        <w:rPr>
          <w:rFonts w:hint="eastAsia"/>
          <w:kern w:val="2"/>
          <w:szCs w:val="18"/>
          <w:lang w:val="en-US" w:eastAsia="zh-CN" w:bidi="ar-KW"/>
        </w:rPr>
        <w:t>32</w:t>
      </w:r>
      <w:r>
        <w:rPr>
          <w:kern w:val="2"/>
          <w:szCs w:val="18"/>
          <w:lang w:val="en-US" w:eastAsia="zh-CN" w:bidi="ar-KW"/>
        </w:rPr>
        <w:t>.</w:t>
      </w:r>
      <w:r>
        <w:rPr>
          <w:rFonts w:hint="eastAsia"/>
          <w:kern w:val="2"/>
          <w:szCs w:val="18"/>
          <w:lang w:val="en-US" w:eastAsia="zh-CN" w:bidi="ar-KW"/>
        </w:rPr>
        <w:t>130</w:t>
      </w:r>
      <w:r>
        <w:rPr>
          <w:kern w:val="2"/>
          <w:szCs w:val="18"/>
          <w:lang w:val="en-US" w:eastAsia="zh-CN" w:bidi="ar-KW"/>
        </w:rPr>
        <w:t xml:space="preserve"> [</w:t>
      </w:r>
      <w:r>
        <w:rPr>
          <w:rFonts w:hint="eastAsia"/>
          <w:kern w:val="2"/>
          <w:szCs w:val="18"/>
          <w:lang w:val="en-US" w:eastAsia="zh-CN" w:bidi="ar-KW"/>
        </w:rPr>
        <w:t>4</w:t>
      </w:r>
      <w:r>
        <w:rPr>
          <w:kern w:val="2"/>
          <w:szCs w:val="18"/>
          <w:lang w:val="en-US" w:eastAsia="zh-CN" w:bidi="ar-KW"/>
        </w:rPr>
        <w:t>].</w:t>
      </w:r>
    </w:p>
    <w:p w14:paraId="2DF7979C" w14:textId="77777777" w:rsidR="002F7B4A" w:rsidRDefault="00000000">
      <w:pPr>
        <w:jc w:val="center"/>
        <w:rPr>
          <w:kern w:val="2"/>
          <w:szCs w:val="18"/>
          <w:lang w:val="en-US" w:eastAsia="zh-CN" w:bidi="ar-KW"/>
        </w:rPr>
      </w:pPr>
      <w:r>
        <w:rPr>
          <w:noProof/>
          <w:kern w:val="2"/>
          <w:szCs w:val="18"/>
          <w:lang w:val="en-US" w:eastAsia="zh-CN" w:bidi="ar-KW"/>
        </w:rPr>
        <w:drawing>
          <wp:inline distT="0" distB="0" distL="114300" distR="114300" wp14:anchorId="3F9A1ECD" wp14:editId="169C80EE">
            <wp:extent cx="4001770" cy="316547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4001770" cy="3165475"/>
                    </a:xfrm>
                    <a:prstGeom prst="rect">
                      <a:avLst/>
                    </a:prstGeom>
                    <a:noFill/>
                    <a:ln>
                      <a:noFill/>
                    </a:ln>
                  </pic:spPr>
                </pic:pic>
              </a:graphicData>
            </a:graphic>
          </wp:inline>
        </w:drawing>
      </w:r>
    </w:p>
    <w:p w14:paraId="0E801930" w14:textId="77777777" w:rsidR="002F7B4A" w:rsidRDefault="002F7B4A">
      <w:pPr>
        <w:jc w:val="both"/>
        <w:rPr>
          <w:kern w:val="2"/>
          <w:szCs w:val="18"/>
          <w:lang w:val="en-US" w:eastAsia="zh-CN" w:bidi="ar-KW"/>
        </w:rPr>
      </w:pPr>
    </w:p>
    <w:p w14:paraId="6352EDEC" w14:textId="77777777" w:rsidR="002F7B4A" w:rsidRDefault="00000000">
      <w:pPr>
        <w:pStyle w:val="Heading3"/>
        <w:rPr>
          <w:rStyle w:val="Style4"/>
          <w:i w:val="0"/>
        </w:rPr>
      </w:pPr>
      <w:bookmarkStart w:id="38" w:name="_Toc157751693"/>
      <w:r>
        <w:rPr>
          <w:rStyle w:val="Style4"/>
          <w:i w:val="0"/>
        </w:rPr>
        <w:t>5.</w:t>
      </w:r>
      <w:r>
        <w:rPr>
          <w:rStyle w:val="Style4"/>
          <w:rFonts w:hint="eastAsia"/>
          <w:i w:val="0"/>
          <w:lang w:val="en-US" w:eastAsia="zh-CN"/>
        </w:rPr>
        <w:t>1</w:t>
      </w:r>
      <w:r>
        <w:rPr>
          <w:rStyle w:val="Style4"/>
          <w:i w:val="0"/>
        </w:rPr>
        <w:t>.4 Evaluation of potential solutions</w:t>
      </w:r>
      <w:bookmarkEnd w:id="38"/>
    </w:p>
    <w:p w14:paraId="7F7E6C5E" w14:textId="77777777" w:rsidR="002F7B4A" w:rsidRDefault="00000000">
      <w:pPr>
        <w:jc w:val="both"/>
        <w:rPr>
          <w:lang w:eastAsia="zh-CN"/>
        </w:rPr>
      </w:pPr>
      <w:r>
        <w:rPr>
          <w:rFonts w:hint="eastAsia"/>
          <w:kern w:val="2"/>
          <w:szCs w:val="18"/>
          <w:lang w:eastAsia="zh-CN" w:bidi="ar-KW"/>
        </w:rPr>
        <w:t>T</w:t>
      </w:r>
      <w:r>
        <w:rPr>
          <w:kern w:val="2"/>
          <w:szCs w:val="18"/>
          <w:lang w:eastAsia="zh-CN" w:bidi="ar-KW"/>
        </w:rPr>
        <w:t>BD</w:t>
      </w:r>
    </w:p>
    <w:p w14:paraId="30105918" w14:textId="77777777" w:rsidR="002F7B4A" w:rsidRDefault="00000000">
      <w:pPr>
        <w:pStyle w:val="Heading2"/>
      </w:pPr>
      <w:r>
        <w:rPr>
          <w:rFonts w:hint="eastAsia"/>
          <w:lang w:val="en-US" w:eastAsia="zh-CN"/>
        </w:rPr>
        <w:t>5</w:t>
      </w:r>
      <w:r>
        <w:t>.</w:t>
      </w:r>
      <w:r>
        <w:rPr>
          <w:rFonts w:hint="eastAsia"/>
          <w:lang w:val="en-US" w:eastAsia="zh-CN"/>
        </w:rPr>
        <w:t>2</w:t>
      </w:r>
      <w:r>
        <w:tab/>
      </w:r>
      <w:bookmarkStart w:id="39" w:name="_Hlk164713912"/>
      <w:r>
        <w:rPr>
          <w:rFonts w:hint="eastAsia"/>
          <w:lang w:val="en-US" w:eastAsia="zh-CN"/>
        </w:rPr>
        <w:t>Use Case</w:t>
      </w:r>
      <w:r>
        <w:t>#</w:t>
      </w:r>
      <w:r>
        <w:rPr>
          <w:rFonts w:hint="eastAsia"/>
          <w:lang w:val="en-US" w:eastAsia="zh-CN"/>
        </w:rPr>
        <w:t>2</w:t>
      </w:r>
      <w:r>
        <w:t xml:space="preserve">: </w:t>
      </w:r>
      <w:r>
        <w:rPr>
          <w:rFonts w:hint="eastAsia"/>
          <w:iCs/>
        </w:rPr>
        <w:t>Trace job and collection requirements for POPs</w:t>
      </w:r>
      <w:bookmarkEnd w:id="39"/>
    </w:p>
    <w:p w14:paraId="7E36CCCD" w14:textId="77777777" w:rsidR="002F7B4A" w:rsidRDefault="00000000">
      <w:pPr>
        <w:pStyle w:val="Heading3"/>
        <w:rPr>
          <w:lang w:eastAsia="ko-KR"/>
        </w:rPr>
      </w:pPr>
      <w:r>
        <w:rPr>
          <w:rFonts w:hint="eastAsia"/>
          <w:lang w:val="en-US" w:eastAsia="zh-CN"/>
        </w:rPr>
        <w:t>5</w:t>
      </w:r>
      <w:r>
        <w:rPr>
          <w:lang w:eastAsia="ko-KR"/>
        </w:rPr>
        <w:t>.</w:t>
      </w:r>
      <w:r>
        <w:rPr>
          <w:rFonts w:hint="eastAsia"/>
          <w:lang w:val="en-US" w:eastAsia="zh-CN"/>
        </w:rPr>
        <w:t>2</w:t>
      </w:r>
      <w:r>
        <w:rPr>
          <w:lang w:eastAsia="ko-KR"/>
        </w:rPr>
        <w:t>.1</w:t>
      </w:r>
      <w:r>
        <w:rPr>
          <w:lang w:eastAsia="ko-KR"/>
        </w:rPr>
        <w:tab/>
        <w:t>Description</w:t>
      </w:r>
    </w:p>
    <w:p w14:paraId="175BC192" w14:textId="77777777" w:rsidR="002F7B4A" w:rsidRDefault="00000000">
      <w:pPr>
        <w:rPr>
          <w:lang w:val="en-US" w:eastAsia="zh-CN"/>
        </w:rPr>
      </w:pPr>
      <w:r>
        <w:rPr>
          <w:lang w:eastAsia="zh-CN"/>
        </w:rPr>
        <w:t xml:space="preserve">For </w:t>
      </w:r>
      <w:r>
        <w:rPr>
          <w:rFonts w:hint="eastAsia"/>
          <w:lang w:val="en-US"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lang w:eastAsia="zh-CN"/>
        </w:rPr>
        <w:t xml:space="preserve">. </w:t>
      </w:r>
      <w:r>
        <w:rPr>
          <w:rFonts w:hint="eastAsia"/>
          <w:lang w:val="en-US" w:eastAsia="zh-CN"/>
        </w:rPr>
        <w:t>For example, the different trace</w:t>
      </w:r>
      <w:r>
        <w:rPr>
          <w:rFonts w:hint="eastAsia"/>
          <w:lang w:eastAsia="zh-CN"/>
        </w:rPr>
        <w:t xml:space="preserve"> data</w:t>
      </w:r>
      <w:r>
        <w:rPr>
          <w:rFonts w:hint="eastAsia"/>
          <w:lang w:val="en-US" w:eastAsia="zh-CN"/>
        </w:rPr>
        <w:t xml:space="preserve"> or performanced data</w:t>
      </w:r>
      <w:r>
        <w:rPr>
          <w:rFonts w:hint="eastAsia"/>
          <w:lang w:eastAsia="zh-CN"/>
        </w:rPr>
        <w:t xml:space="preserve"> </w:t>
      </w:r>
      <w:r>
        <w:rPr>
          <w:rFonts w:hint="eastAsia"/>
          <w:lang w:val="en-US" w:eastAsia="zh-CN"/>
        </w:rPr>
        <w:t>with c</w:t>
      </w:r>
      <w:r>
        <w:rPr>
          <w:rFonts w:hint="eastAsia"/>
          <w:lang w:eastAsia="zh-CN"/>
        </w:rPr>
        <w:t>ollection time window</w:t>
      </w:r>
      <w:r>
        <w:rPr>
          <w:rFonts w:hint="eastAsia"/>
          <w:lang w:val="en-US" w:eastAsia="zh-CN"/>
        </w:rPr>
        <w:t xml:space="preserve">, collection requirements, etc., </w:t>
      </w:r>
      <w:r>
        <w:rPr>
          <w:rFonts w:hint="eastAsia"/>
          <w:lang w:eastAsia="zh-CN"/>
        </w:rPr>
        <w:t>should be reported</w:t>
      </w:r>
      <w:r>
        <w:rPr>
          <w:rFonts w:hint="eastAsia"/>
          <w:lang w:val="en-US" w:eastAsia="zh-CN"/>
        </w:rPr>
        <w:t xml:space="preserve"> for each POP</w:t>
      </w:r>
      <w:r>
        <w:rPr>
          <w:rFonts w:hint="eastAsia"/>
          <w:lang w:eastAsia="zh-CN"/>
        </w:rPr>
        <w:t>.</w:t>
      </w:r>
      <w:r>
        <w:rPr>
          <w:rFonts w:hint="eastAsia"/>
          <w:lang w:val="en-US" w:eastAsia="zh-CN"/>
        </w:rPr>
        <w:t xml:space="preserve"> </w:t>
      </w:r>
    </w:p>
    <w:p w14:paraId="361DC380" w14:textId="77777777" w:rsidR="002F7B4A" w:rsidRDefault="00000000">
      <w:pPr>
        <w:rPr>
          <w:rFonts w:eastAsia="DengXian"/>
          <w:color w:val="000000"/>
          <w:lang w:val="en-US" w:eastAsia="zh-CN"/>
        </w:rPr>
      </w:pPr>
      <w:r>
        <w:rPr>
          <w:rFonts w:eastAsia="DengXian" w:hint="eastAsia"/>
          <w:color w:val="000000"/>
          <w:lang w:val="en-US" w:eastAsia="zh-CN"/>
        </w:rPr>
        <w:t xml:space="preserve">The existing specifications </w:t>
      </w:r>
      <w:r>
        <w:rPr>
          <w:rFonts w:eastAsia="DengXian"/>
          <w:color w:val="000000"/>
          <w:lang w:val="en-US" w:eastAsia="zh-CN"/>
        </w:rPr>
        <w:t xml:space="preserve">do </w:t>
      </w:r>
      <w:r>
        <w:rPr>
          <w:rFonts w:eastAsia="DengXian" w:hint="eastAsia"/>
          <w:color w:val="000000"/>
          <w:lang w:val="en-US" w:eastAsia="zh-CN"/>
        </w:rPr>
        <w:t>not provide some descriptions of t</w:t>
      </w:r>
      <w:r>
        <w:rPr>
          <w:rFonts w:hint="eastAsia"/>
          <w:iCs/>
        </w:rPr>
        <w:t>race job</w:t>
      </w:r>
      <w:r>
        <w:rPr>
          <w:rFonts w:hint="eastAsia"/>
          <w:iCs/>
          <w:lang w:val="en-US" w:eastAsia="zh-CN"/>
        </w:rPr>
        <w:t>,</w:t>
      </w:r>
      <w:r>
        <w:rPr>
          <w:rFonts w:hint="eastAsia"/>
          <w:iCs/>
        </w:rPr>
        <w:t xml:space="preserve"> collection</w:t>
      </w:r>
      <w:r>
        <w:rPr>
          <w:rFonts w:eastAsia="DengXian" w:hint="eastAsia"/>
          <w:color w:val="000000"/>
          <w:lang w:val="en-US" w:eastAsia="zh-CN"/>
        </w:rPr>
        <w:t xml:space="preserve"> flows and </w:t>
      </w:r>
      <w:r>
        <w:rPr>
          <w:rFonts w:hint="eastAsia"/>
          <w:iCs/>
          <w:lang w:val="en-US" w:eastAsia="zh-CN"/>
        </w:rPr>
        <w:t xml:space="preserve">interface </w:t>
      </w:r>
      <w:r>
        <w:rPr>
          <w:rFonts w:eastAsia="DengXian" w:hint="eastAsia"/>
          <w:color w:val="000000"/>
          <w:lang w:val="en-US" w:eastAsia="zh-CN"/>
        </w:rPr>
        <w:t xml:space="preserve">details for NG-RAN MOCN network sharing scenario. </w:t>
      </w:r>
      <w:r>
        <w:rPr>
          <w:rFonts w:hint="eastAsia"/>
          <w:lang w:eastAsia="zh-CN"/>
        </w:rPr>
        <w:t xml:space="preserve">Therefore, </w:t>
      </w:r>
      <w:r>
        <w:rPr>
          <w:rFonts w:hint="eastAsia"/>
          <w:bCs/>
          <w:iCs/>
          <w:lang w:val="en-US" w:eastAsia="zh-CN"/>
        </w:rPr>
        <w:t>s</w:t>
      </w:r>
      <w:r>
        <w:t>ome potential solutions</w:t>
      </w:r>
      <w:r>
        <w:rPr>
          <w:rFonts w:hint="eastAsia"/>
          <w:lang w:val="en-US" w:eastAsia="zh-CN"/>
        </w:rPr>
        <w:t xml:space="preserve"> of t</w:t>
      </w:r>
      <w:r>
        <w:rPr>
          <w:rFonts w:hint="eastAsia"/>
          <w:lang w:eastAsia="zh-CN"/>
        </w:rPr>
        <w:t xml:space="preserve">race </w:t>
      </w:r>
      <w:r>
        <w:rPr>
          <w:rFonts w:hint="eastAsia"/>
          <w:lang w:val="en-US" w:eastAsia="zh-CN"/>
        </w:rPr>
        <w:t>job</w:t>
      </w:r>
      <w:r>
        <w:rPr>
          <w:rFonts w:hint="eastAsia"/>
          <w:lang w:eastAsia="zh-CN"/>
        </w:rPr>
        <w:t xml:space="preserve"> and </w:t>
      </w:r>
      <w:r>
        <w:rPr>
          <w:rFonts w:hint="eastAsia"/>
          <w:iCs/>
        </w:rPr>
        <w:t>collection</w:t>
      </w:r>
      <w:r>
        <w:rPr>
          <w:rFonts w:hint="eastAsia"/>
          <w:lang w:eastAsia="zh-CN"/>
        </w:rPr>
        <w:t xml:space="preserve"> requirements for</w:t>
      </w:r>
      <w:r>
        <w:rPr>
          <w:rFonts w:hint="eastAsia"/>
          <w:lang w:val="en-US" w:eastAsia="zh-CN"/>
        </w:rPr>
        <w:t xml:space="preserve"> </w:t>
      </w:r>
      <w:r>
        <w:rPr>
          <w:rFonts w:hint="eastAsia"/>
          <w:lang w:eastAsia="zh-CN"/>
        </w:rPr>
        <w:t>POP</w:t>
      </w:r>
      <w:r>
        <w:rPr>
          <w:rFonts w:hint="eastAsia"/>
          <w:lang w:val="en-US" w:eastAsia="zh-CN"/>
        </w:rPr>
        <w:t xml:space="preserve">s </w:t>
      </w:r>
      <w:r>
        <w:rPr>
          <w:rFonts w:hint="eastAsia"/>
          <w:lang w:eastAsia="zh-CN"/>
        </w:rPr>
        <w:t>need to be studied</w:t>
      </w:r>
      <w:r>
        <w:rPr>
          <w:lang w:eastAsia="zh-CN"/>
        </w:rPr>
        <w:t>.</w:t>
      </w:r>
      <w:r>
        <w:rPr>
          <w:rFonts w:hint="eastAsia"/>
          <w:lang w:val="en-US" w:eastAsia="zh-CN"/>
        </w:rPr>
        <w:t xml:space="preserve"> </w:t>
      </w:r>
    </w:p>
    <w:p w14:paraId="2EE1C797" w14:textId="77777777" w:rsidR="002F7B4A" w:rsidRDefault="00000000">
      <w:pPr>
        <w:pStyle w:val="Heading3"/>
        <w:rPr>
          <w:rStyle w:val="Style4"/>
          <w:i w:val="0"/>
          <w:lang w:eastAsia="zh-CN"/>
        </w:rPr>
      </w:pPr>
      <w:r>
        <w:rPr>
          <w:rStyle w:val="Style4"/>
          <w:i w:val="0"/>
        </w:rPr>
        <w:t>5.</w:t>
      </w:r>
      <w:r>
        <w:rPr>
          <w:rStyle w:val="Style4"/>
          <w:rFonts w:hint="eastAsia"/>
          <w:i w:val="0"/>
          <w:lang w:eastAsia="zh-CN"/>
        </w:rPr>
        <w:t>2</w:t>
      </w:r>
      <w:r>
        <w:rPr>
          <w:rStyle w:val="Style4"/>
          <w:i w:val="0"/>
        </w:rPr>
        <w:t>.2</w:t>
      </w:r>
      <w:r>
        <w:rPr>
          <w:rStyle w:val="Style4"/>
          <w:i w:val="0"/>
        </w:rPr>
        <w:tab/>
      </w:r>
      <w:r>
        <w:rPr>
          <w:rStyle w:val="Style4"/>
          <w:rFonts w:hint="eastAsia"/>
          <w:i w:val="0"/>
          <w:lang w:eastAsia="zh-CN"/>
        </w:rPr>
        <w:t>Potential</w:t>
      </w:r>
      <w:r>
        <w:rPr>
          <w:rStyle w:val="Style4"/>
          <w:i w:val="0"/>
        </w:rPr>
        <w:t xml:space="preserve"> </w:t>
      </w:r>
      <w:r>
        <w:rPr>
          <w:rStyle w:val="Style4"/>
          <w:i w:val="0"/>
          <w:lang w:eastAsia="zh-CN"/>
        </w:rPr>
        <w:t>requirements</w:t>
      </w:r>
    </w:p>
    <w:p w14:paraId="26B2A747" w14:textId="77777777" w:rsidR="002F7B4A" w:rsidRDefault="00000000">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14:paraId="2EC803D8" w14:textId="77777777" w:rsidR="002F7B4A" w:rsidRDefault="00000000">
      <w:pPr>
        <w:pStyle w:val="Heading3"/>
        <w:rPr>
          <w:rStyle w:val="Style4"/>
          <w:i w:val="0"/>
          <w:lang w:eastAsia="zh-CN"/>
        </w:rPr>
      </w:pPr>
      <w:r>
        <w:rPr>
          <w:rStyle w:val="Style4"/>
          <w:i w:val="0"/>
        </w:rPr>
        <w:lastRenderedPageBreak/>
        <w:t>5.</w:t>
      </w:r>
      <w:r>
        <w:rPr>
          <w:rStyle w:val="Style4"/>
          <w:rFonts w:hint="eastAsia"/>
          <w:i w:val="0"/>
          <w:lang w:eastAsia="zh-CN"/>
        </w:rPr>
        <w:t>2</w:t>
      </w:r>
      <w:r>
        <w:rPr>
          <w:rStyle w:val="Style4"/>
          <w:i w:val="0"/>
        </w:rPr>
        <w:t>.</w:t>
      </w:r>
      <w:r>
        <w:rPr>
          <w:rStyle w:val="Style4"/>
          <w:rFonts w:hint="eastAsia"/>
          <w:i w:val="0"/>
          <w:lang w:val="en-US" w:eastAsia="zh-CN"/>
        </w:rPr>
        <w:t>3</w:t>
      </w:r>
      <w:r>
        <w:rPr>
          <w:rStyle w:val="Style4"/>
          <w:i w:val="0"/>
        </w:rPr>
        <w:tab/>
      </w:r>
      <w:r>
        <w:rPr>
          <w:rStyle w:val="Style4"/>
          <w:rFonts w:hint="eastAsia"/>
          <w:i w:val="0"/>
          <w:lang w:eastAsia="zh-CN"/>
        </w:rPr>
        <w:t>Potential</w:t>
      </w:r>
      <w:r>
        <w:rPr>
          <w:rStyle w:val="Style4"/>
          <w:i w:val="0"/>
        </w:rPr>
        <w:t xml:space="preserve"> </w:t>
      </w:r>
      <w:r>
        <w:rPr>
          <w:rStyle w:val="Style4"/>
          <w:rFonts w:hint="eastAsia"/>
          <w:i w:val="0"/>
          <w:lang w:val="en-US" w:eastAsia="zh-CN"/>
        </w:rPr>
        <w:t>solution</w:t>
      </w:r>
      <w:r>
        <w:rPr>
          <w:rStyle w:val="Style4"/>
          <w:i w:val="0"/>
          <w:lang w:eastAsia="zh-CN"/>
        </w:rPr>
        <w:t>s</w:t>
      </w:r>
    </w:p>
    <w:p w14:paraId="4A484006" w14:textId="77777777" w:rsidR="002F7B4A" w:rsidRDefault="00000000">
      <w:pPr>
        <w:jc w:val="both"/>
        <w:rPr>
          <w:lang w:eastAsia="zh-CN"/>
        </w:rPr>
      </w:pPr>
      <w:r>
        <w:rPr>
          <w:lang w:eastAsia="zh-CN"/>
        </w:rPr>
        <w:t xml:space="preserve">Following are the two enhancements to support the requirements above based on existing </w:t>
      </w:r>
      <w:r>
        <w:t>ManagementDataCollection</w:t>
      </w:r>
      <w:r>
        <w:rPr>
          <w:lang w:eastAsia="zh-CN"/>
        </w:rPr>
        <w:t xml:space="preserve"> in TS 28.</w:t>
      </w:r>
      <w:r>
        <w:rPr>
          <w:rFonts w:hint="eastAsia"/>
          <w:lang w:val="en-US" w:eastAsia="zh-CN"/>
        </w:rPr>
        <w:t>622</w:t>
      </w:r>
      <w:r>
        <w:rPr>
          <w:lang w:eastAsia="zh-CN"/>
        </w:rPr>
        <w:t xml:space="preserve"> [</w:t>
      </w:r>
      <w:r>
        <w:rPr>
          <w:rFonts w:hint="eastAsia"/>
          <w:lang w:val="en-US" w:eastAsia="zh-CN"/>
        </w:rPr>
        <w:t>6</w:t>
      </w:r>
      <w:r>
        <w:rPr>
          <w:lang w:eastAsia="zh-CN"/>
        </w:rPr>
        <w:t>].</w:t>
      </w:r>
    </w:p>
    <w:p w14:paraId="50CCF5C1" w14:textId="77777777" w:rsidR="002F7B4A" w:rsidRDefault="00000000">
      <w:pPr>
        <w:jc w:val="both"/>
        <w:rPr>
          <w:lang w:eastAsia="zh-CN"/>
        </w:rPr>
      </w:pPr>
      <w:r>
        <w:rPr>
          <w:rFonts w:hint="eastAsia"/>
          <w:b/>
          <w:lang w:eastAsia="zh-CN"/>
        </w:rPr>
        <w:t>E</w:t>
      </w:r>
      <w:r>
        <w:rPr>
          <w:b/>
          <w:lang w:eastAsia="zh-CN"/>
        </w:rPr>
        <w:t>nhancement Aspect 1:</w:t>
      </w:r>
      <w:r>
        <w:rPr>
          <w:rFonts w:hint="eastAsia"/>
          <w:b/>
          <w:lang w:val="en-US" w:eastAsia="zh-CN"/>
        </w:rPr>
        <w:t xml:space="preserve"> </w:t>
      </w:r>
      <w:r>
        <w:rPr>
          <w:rFonts w:hint="eastAsia"/>
          <w:lang w:val="en-US" w:eastAsia="zh-CN"/>
        </w:rPr>
        <w:t>A</w:t>
      </w:r>
      <w:r>
        <w:rPr>
          <w:lang w:eastAsia="zh-CN"/>
        </w:rPr>
        <w:t xml:space="preserve">dd </w:t>
      </w:r>
      <w:r>
        <w:rPr>
          <w:kern w:val="2"/>
          <w:szCs w:val="18"/>
          <w:lang w:val="en-US" w:eastAsia="zh-CN" w:bidi="ar-KW"/>
        </w:rPr>
        <w:t>attribute "</w:t>
      </w:r>
      <w:r>
        <w:rPr>
          <w:rFonts w:ascii="Courier New" w:hAnsi="Courier New" w:hint="eastAsia"/>
          <w:lang w:val="en-US" w:eastAsia="zh-CN"/>
        </w:rPr>
        <w:t>jobid</w:t>
      </w:r>
      <w:r>
        <w:rPr>
          <w:kern w:val="2"/>
          <w:szCs w:val="18"/>
          <w:lang w:val="en-US" w:eastAsia="zh-CN" w:bidi="ar-KW"/>
        </w:rPr>
        <w:t>"</w:t>
      </w:r>
      <w:r>
        <w:rPr>
          <w:rFonts w:hint="eastAsia"/>
          <w:kern w:val="2"/>
          <w:szCs w:val="18"/>
          <w:lang w:val="en-US" w:eastAsia="zh-CN" w:bidi="ar-KW"/>
        </w:rPr>
        <w:t xml:space="preserve"> to</w:t>
      </w:r>
      <w:r>
        <w:rPr>
          <w:kern w:val="2"/>
          <w:szCs w:val="18"/>
          <w:lang w:val="en-US"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14:paraId="61FCC334" w14:textId="77777777" w:rsidR="002F7B4A" w:rsidRDefault="00000000">
      <w:pPr>
        <w:jc w:val="both"/>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b/>
          <w:lang w:val="en-US" w:eastAsia="zh-CN"/>
        </w:rPr>
        <w:t xml:space="preserve"> </w:t>
      </w:r>
      <w:r>
        <w:rPr>
          <w:rFonts w:hint="eastAsia"/>
          <w:lang w:val="en-US" w:eastAsia="zh-CN"/>
        </w:rPr>
        <w:t>A</w:t>
      </w:r>
      <w:r>
        <w:rPr>
          <w:rFonts w:hint="eastAsia"/>
          <w:lang w:eastAsia="zh-CN"/>
        </w:rPr>
        <w:t xml:space="preserve">dd a description of how to identify PLMN by using </w:t>
      </w:r>
      <w:r>
        <w:rPr>
          <w:rFonts w:ascii="Courier New" w:hAnsi="Courier New" w:hint="eastAsia"/>
          <w:lang w:val="en-US" w:eastAsia="zh-CN"/>
        </w:rPr>
        <w:t>PLMNId</w:t>
      </w:r>
      <w:r>
        <w:rPr>
          <w:rFonts w:hint="eastAsia"/>
          <w:lang w:eastAsia="zh-CN"/>
        </w:rPr>
        <w:t xml:space="preserve"> as the value of </w:t>
      </w:r>
      <w:r>
        <w:rPr>
          <w:rFonts w:ascii="Courier New" w:hAnsi="Courier New" w:hint="eastAsia"/>
          <w:lang w:val="en-US" w:eastAsia="zh-CN"/>
        </w:rPr>
        <w:t>jobid.</w:t>
      </w:r>
    </w:p>
    <w:p w14:paraId="38D996C8" w14:textId="77777777" w:rsidR="002F7B4A" w:rsidRDefault="00000000">
      <w:pPr>
        <w:jc w:val="both"/>
        <w:rPr>
          <w:lang w:eastAsia="zh-CN"/>
        </w:rPr>
      </w:pPr>
      <w:r>
        <w:rPr>
          <w:lang w:eastAsia="zh-CN"/>
        </w:rPr>
        <w:t>NOTE</w:t>
      </w:r>
      <w:r>
        <w:t xml:space="preserve">: </w:t>
      </w:r>
      <w:r>
        <w:rPr>
          <w:rFonts w:ascii="Courier New" w:hAnsi="Courier New" w:hint="eastAsia"/>
          <w:lang w:val="en-US" w:eastAsia="zh-CN"/>
        </w:rPr>
        <w:t>PLMNInfoList</w:t>
      </w:r>
      <w:r>
        <w:rPr>
          <w:lang w:val="en-US" w:eastAsia="zh-CN"/>
        </w:rPr>
        <w:t xml:space="preserve"> and </w:t>
      </w:r>
      <w:r>
        <w:rPr>
          <w:rFonts w:ascii="Courier New" w:hAnsi="Courier New" w:hint="eastAsia"/>
          <w:lang w:val="en-US" w:eastAsia="zh-CN"/>
        </w:rPr>
        <w:t>PLMNId</w:t>
      </w:r>
      <w:r>
        <w:rPr>
          <w:szCs w:val="18"/>
        </w:rPr>
        <w:t xml:space="preserve"> is defined in TS 28.</w:t>
      </w:r>
      <w:r>
        <w:rPr>
          <w:rFonts w:hint="eastAsia"/>
          <w:szCs w:val="18"/>
          <w:lang w:val="en-US" w:eastAsia="zh-CN"/>
        </w:rPr>
        <w:t>541</w:t>
      </w:r>
      <w:r>
        <w:rPr>
          <w:szCs w:val="18"/>
        </w:rPr>
        <w:t xml:space="preserve"> </w:t>
      </w:r>
      <w:r>
        <w:rPr>
          <w:rFonts w:hint="eastAsia"/>
          <w:szCs w:val="18"/>
          <w:lang w:val="en-US" w:eastAsia="zh-CN"/>
        </w:rPr>
        <w:t>[8</w:t>
      </w:r>
      <w:r>
        <w:rPr>
          <w:szCs w:val="18"/>
        </w:rPr>
        <w:t>].</w:t>
      </w:r>
    </w:p>
    <w:p w14:paraId="0E7A37EC" w14:textId="77777777" w:rsidR="002F7B4A" w:rsidRDefault="00000000">
      <w:pPr>
        <w:rPr>
          <w:kern w:val="2"/>
          <w:szCs w:val="18"/>
          <w:lang w:val="en-US" w:eastAsia="zh-CN" w:bidi="ar-KW"/>
        </w:rPr>
      </w:pPr>
      <w:r>
        <w:rPr>
          <w:rFonts w:hint="eastAsia"/>
          <w:b/>
          <w:lang w:eastAsia="zh-CN"/>
        </w:rPr>
        <w:t>E</w:t>
      </w:r>
      <w:r>
        <w:rPr>
          <w:b/>
          <w:lang w:eastAsia="zh-CN"/>
        </w:rPr>
        <w:t xml:space="preserve">nhancement Aspect 2:  </w:t>
      </w:r>
      <w:r>
        <w:rPr>
          <w:lang w:eastAsia="zh-CN"/>
        </w:rPr>
        <w:t xml:space="preserve">add </w:t>
      </w:r>
      <w:r>
        <w:rPr>
          <w:rFonts w:hint="eastAsia"/>
          <w:lang w:val="en-US" w:eastAsia="zh-CN"/>
        </w:rPr>
        <w:t>a</w:t>
      </w:r>
      <w:r>
        <w:rPr>
          <w:rFonts w:hint="eastAsia"/>
          <w:lang w:eastAsia="zh-CN"/>
        </w:rPr>
        <w:t>ttribute</w:t>
      </w:r>
      <w:r>
        <w:rPr>
          <w:rFonts w:hint="eastAsia"/>
          <w:lang w:val="en-US" w:eastAsia="zh-CN"/>
        </w:rPr>
        <w:t>s</w:t>
      </w:r>
      <w:r>
        <w:rPr>
          <w:rFonts w:hint="eastAsia"/>
          <w:lang w:eastAsia="zh-CN"/>
        </w:rPr>
        <w:t xml:space="preserve"> related to role</w:t>
      </w:r>
      <w:r>
        <w:rPr>
          <w:rFonts w:hint="eastAsia"/>
          <w:lang w:val="en-US" w:eastAsia="zh-CN"/>
        </w:rPr>
        <w:t xml:space="preserve"> </w:t>
      </w:r>
      <w:r>
        <w:rPr>
          <w:kern w:val="2"/>
          <w:szCs w:val="18"/>
          <w:lang w:val="en-US" w:eastAsia="zh-CN" w:bidi="ar-KW"/>
        </w:rPr>
        <w:t>"</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lang w:eastAsia="zh-CN"/>
        </w:rPr>
        <w:t xml:space="preserve"> of</w:t>
      </w:r>
      <w:r>
        <w:rPr>
          <w:kern w:val="2"/>
          <w:szCs w:val="18"/>
          <w:lang w:val="en-US" w:eastAsia="zh-CN" w:bidi="ar-KW"/>
        </w:rPr>
        <w:t xml:space="preserve"> </w:t>
      </w:r>
      <w:r>
        <w:t>ManagementDataCollection</w:t>
      </w:r>
      <w:r>
        <w:rPr>
          <w:kern w:val="2"/>
          <w:szCs w:val="18"/>
          <w:lang w:val="en-US" w:eastAsia="zh-CN" w:bidi="ar-KW"/>
        </w:rPr>
        <w:t>. The "</w:t>
      </w:r>
      <w:r>
        <w:rPr>
          <w:rFonts w:ascii="Courier New" w:hAnsi="Courier New" w:cs="Courier New"/>
        </w:rPr>
        <w:t>TraceJob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and </w:t>
      </w:r>
      <w:r>
        <w:rPr>
          <w:kern w:val="2"/>
          <w:szCs w:val="18"/>
          <w:lang w:val="en-US" w:eastAsia="zh-CN" w:bidi="ar-KW"/>
        </w:rPr>
        <w:t>"</w:t>
      </w:r>
      <w:r>
        <w:rPr>
          <w:rFonts w:ascii="Courier New" w:hAnsi="Courier New" w:cs="Courier New"/>
          <w:lang w:val="en-US" w:eastAsia="zh-CN"/>
        </w:rPr>
        <w:t>PerfMetricJob</w:t>
      </w:r>
      <w:r>
        <w:rPr>
          <w:rFonts w:ascii="Courier New" w:hAnsi="Courier New" w:cs="Courier New"/>
          <w:lang w:eastAsia="zh-CN"/>
        </w:rPr>
        <w:t>Ref</w:t>
      </w:r>
      <w:r>
        <w:rPr>
          <w:kern w:val="2"/>
          <w:szCs w:val="18"/>
          <w:lang w:val="en-US" w:eastAsia="zh-CN" w:bidi="ar-KW"/>
        </w:rPr>
        <w:t>"</w:t>
      </w:r>
      <w:r>
        <w:rPr>
          <w:rFonts w:hint="eastAsia"/>
          <w:kern w:val="2"/>
          <w:szCs w:val="18"/>
          <w:lang w:val="en-US" w:eastAsia="zh-CN" w:bidi="ar-KW"/>
        </w:rPr>
        <w:t xml:space="preserve"> </w:t>
      </w:r>
      <w:r>
        <w:rPr>
          <w:kern w:val="2"/>
          <w:szCs w:val="18"/>
          <w:lang w:val="en-US" w:eastAsia="zh-CN" w:bidi="ar-KW"/>
        </w:rPr>
        <w:t xml:space="preserve">represents the </w:t>
      </w:r>
      <w:r>
        <w:rPr>
          <w:rFonts w:hint="eastAsia"/>
          <w:kern w:val="2"/>
          <w:szCs w:val="18"/>
          <w:lang w:val="en-US" w:eastAsia="zh-CN" w:bidi="ar-KW"/>
        </w:rPr>
        <w:t xml:space="preserve">DN of </w:t>
      </w:r>
      <w:r>
        <w:rPr>
          <w:rFonts w:ascii="Courier New" w:hAnsi="Courier New" w:cs="Courier New"/>
        </w:rPr>
        <w:t>TraceJob</w:t>
      </w:r>
      <w:r>
        <w:t xml:space="preserve"> IOC</w:t>
      </w:r>
      <w:r>
        <w:rPr>
          <w:rFonts w:hint="eastAsia"/>
          <w:kern w:val="2"/>
          <w:szCs w:val="18"/>
          <w:lang w:val="en-US" w:eastAsia="zh-CN" w:bidi="ar-KW"/>
        </w:rPr>
        <w:t xml:space="preserve"> and </w:t>
      </w:r>
      <w:r>
        <w:rPr>
          <w:rFonts w:ascii="Courier New" w:hAnsi="Courier New" w:cs="Courier New"/>
        </w:rPr>
        <w:t>PerfMetricJob</w:t>
      </w:r>
      <w:r>
        <w:t xml:space="preserve"> IOC</w:t>
      </w:r>
      <w:r>
        <w:rPr>
          <w:kern w:val="2"/>
          <w:szCs w:val="18"/>
          <w:lang w:val="en-US" w:eastAsia="zh-CN" w:bidi="ar-KW"/>
        </w:rPr>
        <w:t>.</w:t>
      </w:r>
    </w:p>
    <w:p w14:paraId="01C0143B" w14:textId="77777777" w:rsidR="002F7B4A" w:rsidRDefault="00000000">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eastAsia="DengXian" w:hint="eastAsia"/>
          <w:lang w:val="en-US" w:eastAsia="zh-CN" w:bidi="ar"/>
        </w:rPr>
        <w:t>in TS 32.130[4]</w:t>
      </w:r>
      <w:r>
        <w:rPr>
          <w:kern w:val="2"/>
          <w:szCs w:val="18"/>
          <w:lang w:val="en-US" w:eastAsia="zh-CN" w:bidi="ar-KW"/>
        </w:rPr>
        <w:t>:</w:t>
      </w:r>
    </w:p>
    <w:p w14:paraId="40D4D774" w14:textId="77777777" w:rsidR="002F7B4A" w:rsidRDefault="00000000">
      <w:pPr>
        <w:jc w:val="both"/>
        <w:rPr>
          <w:kern w:val="2"/>
          <w:szCs w:val="18"/>
          <w:lang w:val="en-US" w:eastAsia="zh-CN" w:bidi="ar-KW"/>
        </w:rPr>
      </w:pPr>
      <w:r>
        <w:rPr>
          <w:rFonts w:hint="eastAsia"/>
          <w:kern w:val="2"/>
          <w:szCs w:val="18"/>
          <w:lang w:val="en-US" w:eastAsia="zh-CN" w:bidi="ar-KW"/>
        </w:rPr>
        <w:t xml:space="preserve">- add the description of how to use </w:t>
      </w:r>
      <w:r>
        <w:rPr>
          <w:kern w:val="2"/>
          <w:szCs w:val="18"/>
          <w:lang w:val="en-US" w:eastAsia="zh-CN" w:bidi="ar-KW"/>
        </w:rPr>
        <w:t>ManagementDataCollection</w:t>
      </w:r>
      <w:r>
        <w:rPr>
          <w:rFonts w:hint="eastAsia"/>
          <w:kern w:val="2"/>
          <w:szCs w:val="18"/>
          <w:lang w:val="en-US" w:eastAsia="zh-CN" w:bidi="ar-KW"/>
        </w:rPr>
        <w:t xml:space="preserve"> to support operator-specific management data collection job.</w:t>
      </w:r>
    </w:p>
    <w:p w14:paraId="405A4393" w14:textId="77777777" w:rsidR="002F7B4A" w:rsidRDefault="00000000">
      <w:pPr>
        <w:pStyle w:val="Heading3"/>
        <w:rPr>
          <w:rStyle w:val="Style4"/>
          <w:i w:val="0"/>
        </w:rPr>
      </w:pPr>
      <w:r>
        <w:rPr>
          <w:rStyle w:val="Style4"/>
          <w:i w:val="0"/>
        </w:rPr>
        <w:t>5.</w:t>
      </w:r>
      <w:r>
        <w:rPr>
          <w:rStyle w:val="Style4"/>
          <w:rFonts w:hint="eastAsia"/>
          <w:i w:val="0"/>
          <w:lang w:val="en-US" w:eastAsia="zh-CN"/>
        </w:rPr>
        <w:t>2</w:t>
      </w:r>
      <w:r>
        <w:rPr>
          <w:rStyle w:val="Style4"/>
          <w:i w:val="0"/>
        </w:rPr>
        <w:t>.4 Evaluation of potential solutions</w:t>
      </w:r>
    </w:p>
    <w:p w14:paraId="61DF455A" w14:textId="77777777" w:rsidR="002F7B4A" w:rsidRDefault="00000000">
      <w:pPr>
        <w:jc w:val="both"/>
        <w:rPr>
          <w:lang w:eastAsia="zh-CN"/>
        </w:rPr>
      </w:pPr>
      <w:r>
        <w:rPr>
          <w:rFonts w:hint="eastAsia"/>
          <w:kern w:val="2"/>
          <w:szCs w:val="18"/>
          <w:lang w:eastAsia="zh-CN" w:bidi="ar-KW"/>
        </w:rPr>
        <w:t>T</w:t>
      </w:r>
      <w:r>
        <w:rPr>
          <w:kern w:val="2"/>
          <w:szCs w:val="18"/>
          <w:lang w:eastAsia="zh-CN" w:bidi="ar-KW"/>
        </w:rPr>
        <w:t>BD</w:t>
      </w:r>
    </w:p>
    <w:p w14:paraId="4D747D90" w14:textId="77777777" w:rsidR="002F7B4A" w:rsidRDefault="00000000">
      <w:pPr>
        <w:pStyle w:val="Heading2"/>
      </w:pPr>
      <w:r>
        <w:rPr>
          <w:rFonts w:hint="eastAsia"/>
          <w:lang w:val="en-US" w:eastAsia="zh-CN"/>
        </w:rPr>
        <w:t>5</w:t>
      </w:r>
      <w:r>
        <w:t>.</w:t>
      </w:r>
      <w:r>
        <w:rPr>
          <w:rFonts w:hint="eastAsia"/>
          <w:lang w:val="en-US" w:eastAsia="zh-CN"/>
        </w:rPr>
        <w:t>3</w:t>
      </w:r>
      <w:r>
        <w:tab/>
      </w:r>
      <w:r>
        <w:rPr>
          <w:rFonts w:hint="eastAsia"/>
          <w:lang w:val="en-US" w:eastAsia="zh-CN"/>
        </w:rPr>
        <w:t>Use Case</w:t>
      </w:r>
      <w:r>
        <w:t>#</w:t>
      </w:r>
      <w:r>
        <w:rPr>
          <w:rFonts w:hint="eastAsia"/>
          <w:lang w:val="en-US" w:eastAsia="zh-CN"/>
        </w:rPr>
        <w:t>3</w:t>
      </w:r>
      <w:r>
        <w:t xml:space="preserve">: </w:t>
      </w:r>
      <w:r>
        <w:rPr>
          <w:lang w:val="en-US" w:eastAsia="zh-CN"/>
        </w:rPr>
        <w:t>S-RAN management of Indirect Network Sharing</w:t>
      </w:r>
    </w:p>
    <w:p w14:paraId="0901DE6C" w14:textId="77777777" w:rsidR="002F7B4A" w:rsidRDefault="00000000">
      <w:pPr>
        <w:pStyle w:val="Heading3"/>
        <w:rPr>
          <w:lang w:eastAsia="ko-KR"/>
        </w:rPr>
      </w:pPr>
      <w:r>
        <w:rPr>
          <w:rFonts w:hint="eastAsia"/>
          <w:lang w:val="en-US" w:eastAsia="zh-CN"/>
        </w:rPr>
        <w:t>5</w:t>
      </w:r>
      <w:r>
        <w:rPr>
          <w:lang w:eastAsia="ko-KR"/>
        </w:rPr>
        <w:t>.</w:t>
      </w:r>
      <w:r>
        <w:rPr>
          <w:rFonts w:hint="eastAsia"/>
          <w:lang w:val="en-US" w:eastAsia="zh-CN"/>
        </w:rPr>
        <w:t>3</w:t>
      </w:r>
      <w:r>
        <w:rPr>
          <w:lang w:eastAsia="ko-KR"/>
        </w:rPr>
        <w:t>.1</w:t>
      </w:r>
      <w:r>
        <w:rPr>
          <w:lang w:eastAsia="ko-KR"/>
        </w:rPr>
        <w:tab/>
        <w:t>Description</w:t>
      </w:r>
    </w:p>
    <w:p w14:paraId="27BE984C" w14:textId="77777777" w:rsidR="002F7B4A" w:rsidRDefault="00000000">
      <w:pPr>
        <w:rPr>
          <w:lang w:val="en-US" w:eastAsia="zh-CN"/>
        </w:rPr>
      </w:pPr>
      <w:r>
        <w:rPr>
          <w:rFonts w:hint="eastAsia"/>
          <w:lang w:val="en-US" w:eastAsia="zh-CN"/>
        </w:rPr>
        <w:t>According to TS 22.261[2], Indirect Network Sharing is defined as follow:</w:t>
      </w:r>
    </w:p>
    <w:p w14:paraId="55E564E3" w14:textId="77777777" w:rsidR="002F7B4A" w:rsidRDefault="00000000">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14:paraId="5C5C4B07" w14:textId="77777777" w:rsidR="002F7B4A" w:rsidRDefault="00000000">
      <w:pPr>
        <w:rPr>
          <w:rFonts w:eastAsia="DengXian"/>
          <w:color w:val="000000"/>
          <w:lang w:val="en-US" w:eastAsia="zh-CN"/>
        </w:rPr>
      </w:pPr>
      <w:r>
        <w:rPr>
          <w:rFonts w:eastAsia="DengXian" w:hint="eastAsia"/>
          <w:color w:val="000000"/>
          <w:lang w:val="en-US" w:eastAsia="zh-CN"/>
        </w:rPr>
        <w:t>Therefore, Indirect Network Sharing is proposed to share NG-RAN indirectly through core network. Regarding 5G MOCN, NG-RAN is shared directly by the connection to each POP</w:t>
      </w:r>
      <w:r>
        <w:rPr>
          <w:rFonts w:eastAsia="DengXian"/>
          <w:color w:val="000000"/>
          <w:lang w:val="en-US" w:eastAsia="zh-CN"/>
        </w:rPr>
        <w:t>’</w:t>
      </w:r>
      <w:r>
        <w:rPr>
          <w:rFonts w:eastAsia="DengXian" w:hint="eastAsia"/>
          <w:color w:val="000000"/>
          <w:lang w:val="en-US" w:eastAsia="zh-CN"/>
        </w:rPr>
        <w:t xml:space="preserve">s core network. According to the definition of S-RAN in TS 32.130[4], shared NG-RAN in the Indirect Network Sharing scenario might be identified as S-RAN. As a result, each POP in the Indirect Network Sharing scenario could have </w:t>
      </w:r>
      <w:r>
        <w:rPr>
          <w:rFonts w:eastAsia="DengXian"/>
          <w:color w:val="000000"/>
          <w:lang w:val="en-US" w:eastAsia="zh-CN"/>
        </w:rPr>
        <w:t>requirements</w:t>
      </w:r>
      <w:r>
        <w:rPr>
          <w:rFonts w:eastAsia="DengXian" w:hint="eastAsia"/>
          <w:color w:val="000000"/>
          <w:lang w:val="en-US" w:eastAsia="zh-CN"/>
        </w:rPr>
        <w:t xml:space="preserve"> to manage S-RAN. The hosting operator, as MOP in the Indirect Network Sharing scenario, should have capabilities to allow authorized consumers to manage S-RAN.</w:t>
      </w:r>
    </w:p>
    <w:p w14:paraId="5BB74154" w14:textId="77777777" w:rsidR="002F7B4A" w:rsidRDefault="00000000">
      <w:pPr>
        <w:pStyle w:val="Heading3"/>
        <w:rPr>
          <w:i/>
          <w:iCs/>
          <w:lang w:eastAsia="zh-CN"/>
        </w:rPr>
      </w:pPr>
      <w:r>
        <w:rPr>
          <w:rStyle w:val="Style4"/>
          <w:i w:val="0"/>
          <w:iCs w:val="0"/>
        </w:rPr>
        <w:t>5.</w:t>
      </w:r>
      <w:r>
        <w:rPr>
          <w:rStyle w:val="Style4"/>
          <w:rFonts w:hint="eastAsia"/>
          <w:i w:val="0"/>
          <w:iCs w:val="0"/>
          <w:lang w:val="en-US" w:eastAsia="zh-CN"/>
        </w:rPr>
        <w:t>3</w:t>
      </w:r>
      <w:r>
        <w:rPr>
          <w:rStyle w:val="Style4"/>
          <w:i w:val="0"/>
          <w:iCs w:val="0"/>
        </w:rPr>
        <w:t>.2</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i w:val="0"/>
          <w:iCs w:val="0"/>
          <w:lang w:eastAsia="zh-CN"/>
        </w:rPr>
        <w:t>requirements</w:t>
      </w:r>
    </w:p>
    <w:p w14:paraId="2052220A" w14:textId="77777777" w:rsidR="002F7B4A" w:rsidRDefault="00000000">
      <w:pPr>
        <w:jc w:val="both"/>
        <w:rPr>
          <w:lang w:eastAsia="zh-CN"/>
        </w:rPr>
      </w:pPr>
      <w:r>
        <w:rPr>
          <w:rFonts w:hint="eastAsia"/>
          <w:b/>
          <w:kern w:val="2"/>
          <w:szCs w:val="18"/>
          <w:lang w:eastAsia="zh-CN" w:bidi="ar-KW"/>
        </w:rPr>
        <w:t>REQ-NetShare</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 xml:space="preserve">. </w:t>
      </w:r>
    </w:p>
    <w:p w14:paraId="09F08A0A" w14:textId="77777777" w:rsidR="002F7B4A" w:rsidRDefault="00000000">
      <w:pPr>
        <w:pStyle w:val="Heading3"/>
        <w:rPr>
          <w:rStyle w:val="Style4"/>
          <w:i w:val="0"/>
          <w:lang w:eastAsia="zh-CN"/>
        </w:rPr>
      </w:pPr>
      <w:r>
        <w:rPr>
          <w:rStyle w:val="Style4"/>
          <w:i w:val="0"/>
        </w:rPr>
        <w:t>5.</w:t>
      </w:r>
      <w:r>
        <w:rPr>
          <w:rStyle w:val="Style4"/>
          <w:rFonts w:hint="eastAsia"/>
          <w:i w:val="0"/>
          <w:lang w:eastAsia="zh-CN"/>
        </w:rPr>
        <w:t>3</w:t>
      </w:r>
      <w:r>
        <w:rPr>
          <w:rStyle w:val="Style4"/>
          <w:i w:val="0"/>
        </w:rPr>
        <w:t>.</w:t>
      </w:r>
      <w:r>
        <w:rPr>
          <w:rStyle w:val="Style4"/>
          <w:rFonts w:hint="eastAsia"/>
          <w:i w:val="0"/>
          <w:lang w:val="en-US" w:eastAsia="zh-CN"/>
        </w:rPr>
        <w:t>3</w:t>
      </w:r>
      <w:r>
        <w:rPr>
          <w:rStyle w:val="Style4"/>
          <w:i w:val="0"/>
        </w:rPr>
        <w:tab/>
      </w:r>
      <w:r>
        <w:rPr>
          <w:rStyle w:val="Style4"/>
          <w:rFonts w:hint="eastAsia"/>
          <w:i w:val="0"/>
          <w:lang w:eastAsia="zh-CN"/>
        </w:rPr>
        <w:t>Potential</w:t>
      </w:r>
      <w:r>
        <w:rPr>
          <w:rStyle w:val="Style4"/>
          <w:i w:val="0"/>
        </w:rPr>
        <w:t xml:space="preserve"> </w:t>
      </w:r>
      <w:r>
        <w:rPr>
          <w:rStyle w:val="Style4"/>
          <w:rFonts w:hint="eastAsia"/>
          <w:i w:val="0"/>
          <w:lang w:val="en-US" w:eastAsia="zh-CN"/>
        </w:rPr>
        <w:t>solution</w:t>
      </w:r>
      <w:r>
        <w:rPr>
          <w:rStyle w:val="Style4"/>
          <w:i w:val="0"/>
          <w:lang w:eastAsia="zh-CN"/>
        </w:rPr>
        <w:t>s</w:t>
      </w:r>
    </w:p>
    <w:p w14:paraId="6BEC6225" w14:textId="77777777" w:rsidR="002F7B4A" w:rsidRDefault="00000000">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in </w:t>
      </w:r>
      <w:r>
        <w:rPr>
          <w:rFonts w:hint="eastAsia"/>
          <w:kern w:val="2"/>
          <w:szCs w:val="18"/>
          <w:lang w:val="en-US" w:eastAsia="zh-CN" w:bidi="ar-KW"/>
        </w:rPr>
        <w:t>m</w:t>
      </w:r>
      <w:r>
        <w:rPr>
          <w:rFonts w:eastAsia="DengXian"/>
          <w:lang w:val="en-US" w:bidi="ar"/>
        </w:rPr>
        <w:t>anagement workflows</w:t>
      </w:r>
      <w:r>
        <w:rPr>
          <w:rFonts w:eastAsia="DengXian" w:hint="eastAsia"/>
          <w:lang w:val="en-US" w:eastAsia="zh-CN" w:bidi="ar"/>
        </w:rPr>
        <w:t xml:space="preserve"> in TS 32.130[4]</w:t>
      </w:r>
      <w:r>
        <w:rPr>
          <w:kern w:val="2"/>
          <w:szCs w:val="18"/>
          <w:lang w:val="en-US" w:eastAsia="zh-CN" w:bidi="ar-KW"/>
        </w:rPr>
        <w:t>:</w:t>
      </w:r>
    </w:p>
    <w:p w14:paraId="667E0E57" w14:textId="77777777" w:rsidR="002F7B4A" w:rsidRDefault="00000000">
      <w:pPr>
        <w:jc w:val="both"/>
        <w:rPr>
          <w:kern w:val="2"/>
          <w:szCs w:val="18"/>
          <w:lang w:val="en-US" w:eastAsia="zh-CN" w:bidi="ar-KW"/>
        </w:rPr>
      </w:pPr>
      <w:r>
        <w:rPr>
          <w:rFonts w:hint="eastAsia"/>
          <w:kern w:val="2"/>
          <w:szCs w:val="18"/>
          <w:lang w:val="en-US" w:eastAsia="zh-CN" w:bidi="ar-KW"/>
        </w:rPr>
        <w:t>-</w:t>
      </w:r>
      <w:r>
        <w:rPr>
          <w:rFonts w:hint="eastAsia"/>
          <w:kern w:val="2"/>
          <w:szCs w:val="18"/>
          <w:lang w:val="en-US" w:eastAsia="zh-CN" w:bidi="ar-KW"/>
        </w:rPr>
        <w:tab/>
        <w:t>Add descriptions to support for management of Indirect Network Sharing as follows:</w:t>
      </w:r>
    </w:p>
    <w:p w14:paraId="0CF904D6" w14:textId="77777777" w:rsidR="002F7B4A" w:rsidRDefault="00000000">
      <w:pPr>
        <w:ind w:leftChars="100" w:left="200"/>
        <w:jc w:val="both"/>
        <w:rPr>
          <w:kern w:val="2"/>
          <w:szCs w:val="18"/>
          <w:lang w:val="en-US" w:eastAsia="zh-CN" w:bidi="ar-KW"/>
        </w:rPr>
      </w:pPr>
      <w:r>
        <w:rPr>
          <w:b/>
          <w:bCs/>
          <w:kern w:val="2"/>
          <w:szCs w:val="18"/>
          <w:lang w:val="en-US" w:eastAsia="zh-CN" w:bidi="ar-KW"/>
        </w:rPr>
        <w:t>REQ-NS_GEN-CON-2</w:t>
      </w:r>
      <w:r>
        <w:rPr>
          <w:kern w:val="2"/>
          <w:szCs w:val="18"/>
          <w:lang w:val="en-US" w:eastAsia="zh-CN" w:bidi="ar-KW"/>
        </w:rPr>
        <w:tab/>
      </w:r>
      <w:r>
        <w:rPr>
          <w:kern w:val="2"/>
          <w:szCs w:val="18"/>
          <w:lang w:val="en-US" w:eastAsia="zh-CN" w:bidi="ar-KW"/>
        </w:rPr>
        <w:tab/>
        <w:t>The 3GPP management system of the MOP shall support a capability allowing its authorized consumer to manage S-RAN according to any of the following scenarios:</w:t>
      </w:r>
    </w:p>
    <w:p w14:paraId="483B486E" w14:textId="77777777" w:rsidR="002F7B4A" w:rsidRDefault="00000000">
      <w:pPr>
        <w:ind w:leftChars="100" w:left="200"/>
        <w:jc w:val="both"/>
        <w:rPr>
          <w:kern w:val="2"/>
          <w:szCs w:val="18"/>
          <w:lang w:val="en-US" w:eastAsia="zh-CN" w:bidi="ar-KW"/>
        </w:rPr>
      </w:pPr>
      <w:r>
        <w:rPr>
          <w:kern w:val="2"/>
          <w:szCs w:val="18"/>
          <w:lang w:val="en-US" w:eastAsia="zh-CN" w:bidi="ar-KW"/>
        </w:rPr>
        <w:t>i/ Multi-Operator Core Network</w:t>
      </w:r>
    </w:p>
    <w:p w14:paraId="255670C4" w14:textId="77777777" w:rsidR="002F7B4A" w:rsidRDefault="00000000">
      <w:pPr>
        <w:ind w:leftChars="100" w:left="200"/>
        <w:jc w:val="both"/>
        <w:rPr>
          <w:kern w:val="2"/>
          <w:szCs w:val="18"/>
          <w:lang w:val="en-US" w:eastAsia="zh-CN" w:bidi="ar-KW"/>
        </w:rPr>
      </w:pPr>
      <w:r>
        <w:rPr>
          <w:kern w:val="2"/>
          <w:szCs w:val="18"/>
          <w:lang w:val="en-US" w:eastAsia="zh-CN" w:bidi="ar-KW"/>
        </w:rPr>
        <w:t>ii/ Gateway Core Network.</w:t>
      </w:r>
    </w:p>
    <w:p w14:paraId="0030C9A7" w14:textId="77777777" w:rsidR="002F7B4A" w:rsidRDefault="00000000">
      <w:pPr>
        <w:ind w:leftChars="100" w:left="200"/>
        <w:jc w:val="both"/>
        <w:rPr>
          <w:kern w:val="2"/>
          <w:szCs w:val="18"/>
          <w:lang w:val="en-US" w:eastAsia="zh-CN" w:bidi="ar-KW"/>
        </w:rPr>
      </w:pPr>
      <w:r>
        <w:rPr>
          <w:rFonts w:hint="eastAsia"/>
          <w:kern w:val="2"/>
          <w:szCs w:val="18"/>
          <w:lang w:val="en-US" w:eastAsia="zh-CN" w:bidi="ar-KW"/>
        </w:rPr>
        <w:lastRenderedPageBreak/>
        <w:t>iii/ Indirect Network Sharing</w:t>
      </w:r>
    </w:p>
    <w:p w14:paraId="6AB4B2DA" w14:textId="77777777" w:rsidR="002F7B4A" w:rsidRDefault="00000000">
      <w:pPr>
        <w:numPr>
          <w:ilvl w:val="0"/>
          <w:numId w:val="11"/>
        </w:numPr>
        <w:jc w:val="both"/>
        <w:rPr>
          <w:kern w:val="2"/>
          <w:szCs w:val="18"/>
          <w:lang w:val="en-US" w:eastAsia="zh-CN" w:bidi="ar-KW"/>
        </w:rPr>
      </w:pPr>
      <w:r>
        <w:rPr>
          <w:rFonts w:hint="eastAsia"/>
          <w:kern w:val="2"/>
          <w:szCs w:val="18"/>
          <w:lang w:val="en-US" w:eastAsia="zh-CN" w:bidi="ar-KW"/>
        </w:rPr>
        <w:t>Add the management architecture diagram for Indirect Network Sharing</w:t>
      </w:r>
    </w:p>
    <w:p w14:paraId="313E5553" w14:textId="77777777" w:rsidR="002F7B4A" w:rsidRDefault="00000000">
      <w:pPr>
        <w:pStyle w:val="Heading3"/>
        <w:rPr>
          <w:rStyle w:val="Style4"/>
          <w:i w:val="0"/>
        </w:rPr>
      </w:pPr>
      <w:r>
        <w:rPr>
          <w:rStyle w:val="Style4"/>
          <w:i w:val="0"/>
        </w:rPr>
        <w:t>5.</w:t>
      </w:r>
      <w:r>
        <w:rPr>
          <w:rStyle w:val="Style4"/>
          <w:rFonts w:hint="eastAsia"/>
          <w:i w:val="0"/>
          <w:lang w:val="en-US" w:eastAsia="zh-CN"/>
        </w:rPr>
        <w:t>3</w:t>
      </w:r>
      <w:r>
        <w:rPr>
          <w:rStyle w:val="Style4"/>
          <w:i w:val="0"/>
        </w:rPr>
        <w:t>.4 Evaluation of potential solutions</w:t>
      </w:r>
    </w:p>
    <w:p w14:paraId="3F5C2A3E" w14:textId="77777777" w:rsidR="002F7B4A" w:rsidRDefault="00000000">
      <w:pPr>
        <w:rPr>
          <w:kern w:val="2"/>
          <w:szCs w:val="18"/>
          <w:lang w:eastAsia="zh-CN" w:bidi="ar-KW"/>
        </w:rPr>
      </w:pPr>
      <w:r>
        <w:rPr>
          <w:rFonts w:hint="eastAsia"/>
          <w:kern w:val="2"/>
          <w:szCs w:val="18"/>
          <w:lang w:eastAsia="zh-CN" w:bidi="ar-KW"/>
        </w:rPr>
        <w:t>T</w:t>
      </w:r>
      <w:r>
        <w:rPr>
          <w:kern w:val="2"/>
          <w:szCs w:val="18"/>
          <w:lang w:eastAsia="zh-CN" w:bidi="ar-KW"/>
        </w:rPr>
        <w:t>BD</w:t>
      </w:r>
    </w:p>
    <w:p w14:paraId="4DCD653D" w14:textId="77777777" w:rsidR="002F7B4A" w:rsidRDefault="00000000">
      <w:pPr>
        <w:pStyle w:val="Heading2"/>
      </w:pPr>
      <w:r>
        <w:rPr>
          <w:rFonts w:hint="eastAsia"/>
          <w:lang w:val="en-US" w:eastAsia="zh-CN"/>
        </w:rPr>
        <w:t>5</w:t>
      </w:r>
      <w:r>
        <w:t>.</w:t>
      </w:r>
      <w:r>
        <w:rPr>
          <w:rFonts w:hint="eastAsia"/>
          <w:lang w:val="en-US" w:eastAsia="zh-CN"/>
        </w:rPr>
        <w:t>4</w:t>
      </w:r>
      <w:r>
        <w:tab/>
      </w:r>
      <w:r>
        <w:rPr>
          <w:rFonts w:hint="eastAsia"/>
          <w:lang w:val="en-US" w:eastAsia="zh-CN"/>
        </w:rPr>
        <w:t>Use Case</w:t>
      </w:r>
      <w:r>
        <w:t>#</w:t>
      </w:r>
      <w:r>
        <w:rPr>
          <w:rFonts w:hint="eastAsia"/>
          <w:lang w:val="en-US" w:eastAsia="zh-CN"/>
        </w:rPr>
        <w:t>4</w:t>
      </w:r>
      <w:r>
        <w:t xml:space="preserve">: </w:t>
      </w:r>
      <w:bookmarkStart w:id="40" w:name="_Hlk174149093"/>
      <w:r>
        <w:rPr>
          <w:rFonts w:hint="eastAsia"/>
          <w:lang w:eastAsia="zh-CN"/>
        </w:rPr>
        <w:t xml:space="preserve">RAN </w:t>
      </w:r>
      <w:r>
        <w:rPr>
          <w:lang w:val="en-US" w:eastAsia="zh-CN"/>
        </w:rPr>
        <w:t>configuration management support for Indirect Network Sharing</w:t>
      </w:r>
      <w:bookmarkEnd w:id="40"/>
    </w:p>
    <w:p w14:paraId="5BB1B165" w14:textId="77777777" w:rsidR="002F7B4A" w:rsidRDefault="00000000">
      <w:pPr>
        <w:pStyle w:val="Heading3"/>
        <w:rPr>
          <w:lang w:eastAsia="ko-KR"/>
        </w:rPr>
      </w:pPr>
      <w:r>
        <w:rPr>
          <w:rFonts w:hint="eastAsia"/>
          <w:lang w:val="en-US" w:eastAsia="zh-CN"/>
        </w:rPr>
        <w:t>5</w:t>
      </w:r>
      <w:r>
        <w:rPr>
          <w:lang w:eastAsia="ko-KR"/>
        </w:rPr>
        <w:t>.</w:t>
      </w:r>
      <w:r>
        <w:rPr>
          <w:rFonts w:hint="eastAsia"/>
          <w:lang w:val="en-US" w:eastAsia="zh-CN"/>
        </w:rPr>
        <w:t>4</w:t>
      </w:r>
      <w:r>
        <w:rPr>
          <w:lang w:eastAsia="ko-KR"/>
        </w:rPr>
        <w:t>.1</w:t>
      </w:r>
      <w:r>
        <w:rPr>
          <w:lang w:eastAsia="ko-KR"/>
        </w:rPr>
        <w:tab/>
        <w:t>Description</w:t>
      </w:r>
    </w:p>
    <w:p w14:paraId="4AEF6088" w14:textId="77777777" w:rsidR="002F7B4A" w:rsidRDefault="00000000">
      <w:pPr>
        <w:rPr>
          <w:lang w:val="en-US" w:eastAsia="zh-CN"/>
        </w:rPr>
      </w:pPr>
      <w:r>
        <w:rPr>
          <w:rFonts w:hint="eastAsia"/>
          <w:lang w:val="en-US" w:eastAsia="zh-CN"/>
        </w:rPr>
        <w:t>According to TS 23.501[x], Indirect Network Sharing is supported as follow:</w:t>
      </w:r>
    </w:p>
    <w:p w14:paraId="5C573060" w14:textId="77777777" w:rsidR="002F7B4A" w:rsidRDefault="00000000">
      <w:pPr>
        <w:rPr>
          <w:lang w:eastAsia="zh-CN"/>
        </w:rPr>
      </w:pPr>
      <w:r>
        <w:rPr>
          <w:lang w:val="en-US" w:eastAsia="zh-CN"/>
        </w:rPr>
        <w:t xml:space="preserve">"For Indirect Network Sharing, the shared RAN is broadcasting multiple PLMN IDs, including the PLMN ID which represents the hosting operator and the PLMN IDs which represent participating operators. </w:t>
      </w:r>
      <w:r>
        <w:t>"</w:t>
      </w:r>
    </w:p>
    <w:p w14:paraId="17E7AD17" w14:textId="77777777" w:rsidR="002F7B4A" w:rsidRDefault="00000000">
      <w:pPr>
        <w:rPr>
          <w:rFonts w:eastAsia="DengXian"/>
          <w:color w:val="000000"/>
          <w:lang w:val="en-US" w:eastAsia="zh-CN"/>
        </w:rPr>
      </w:pPr>
      <w:r>
        <w:rPr>
          <w:rFonts w:eastAsia="DengXian" w:hint="eastAsia"/>
          <w:color w:val="000000"/>
          <w:lang w:val="en-US" w:eastAsia="zh-CN"/>
        </w:rPr>
        <w:t>To achieve the management of RAN sharing for Indirect Network Sharing, multiple PLMN IDs with same Cell identity broadcast and multiple Cell identity broadcast are supposed to be supported configuring.</w:t>
      </w:r>
    </w:p>
    <w:p w14:paraId="2DE81982" w14:textId="77777777" w:rsidR="002F7B4A" w:rsidRDefault="00000000">
      <w:pPr>
        <w:pStyle w:val="Heading3"/>
        <w:rPr>
          <w:i/>
          <w:iCs/>
          <w:lang w:eastAsia="zh-CN"/>
        </w:rPr>
      </w:pPr>
      <w:r>
        <w:rPr>
          <w:rStyle w:val="Style4"/>
          <w:i w:val="0"/>
          <w:iCs w:val="0"/>
        </w:rPr>
        <w:t>5.</w:t>
      </w:r>
      <w:r>
        <w:rPr>
          <w:rStyle w:val="Style4"/>
          <w:rFonts w:hint="eastAsia"/>
          <w:i w:val="0"/>
          <w:iCs w:val="0"/>
          <w:lang w:val="en-US" w:eastAsia="zh-CN"/>
        </w:rPr>
        <w:t>4</w:t>
      </w:r>
      <w:r>
        <w:rPr>
          <w:rStyle w:val="Style4"/>
          <w:i w:val="0"/>
          <w:iCs w:val="0"/>
        </w:rPr>
        <w:t>.2</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i w:val="0"/>
          <w:iCs w:val="0"/>
          <w:lang w:eastAsia="zh-CN"/>
        </w:rPr>
        <w:t>requirements</w:t>
      </w:r>
    </w:p>
    <w:p w14:paraId="3C275503" w14:textId="77777777" w:rsidR="002F7B4A" w:rsidRDefault="00000000">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 </w:t>
      </w:r>
    </w:p>
    <w:p w14:paraId="4BF52430" w14:textId="77777777" w:rsidR="002F7B4A" w:rsidRDefault="00000000">
      <w:pPr>
        <w:jc w:val="both"/>
        <w:rPr>
          <w:lang w:eastAsia="zh-CN"/>
        </w:rPr>
      </w:pPr>
      <w:r>
        <w:rPr>
          <w:rFonts w:hint="eastAsia"/>
          <w:b/>
          <w:kern w:val="2"/>
          <w:szCs w:val="18"/>
          <w:lang w:eastAsia="zh-CN" w:bidi="ar-KW"/>
        </w:rPr>
        <w:t>REQ-NetShare-RAN-Cfg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 </w:t>
      </w:r>
    </w:p>
    <w:p w14:paraId="167A25F3" w14:textId="77777777" w:rsidR="002F7B4A" w:rsidRDefault="00000000">
      <w:pPr>
        <w:pStyle w:val="Heading3"/>
        <w:rPr>
          <w:rStyle w:val="Style4"/>
          <w:i w:val="0"/>
          <w:iCs w:val="0"/>
          <w:lang w:eastAsia="zh-CN"/>
        </w:rPr>
      </w:pPr>
      <w:r>
        <w:rPr>
          <w:rStyle w:val="Style4"/>
          <w:i w:val="0"/>
          <w:iCs w:val="0"/>
        </w:rPr>
        <w:t>5.</w:t>
      </w:r>
      <w:r>
        <w:rPr>
          <w:rStyle w:val="Style4"/>
          <w:rFonts w:hint="eastAsia"/>
          <w:i w:val="0"/>
          <w:iCs w:val="0"/>
          <w:lang w:val="en-US" w:eastAsia="zh-CN"/>
        </w:rPr>
        <w:t>4</w:t>
      </w:r>
      <w:r>
        <w:rPr>
          <w:rStyle w:val="Style4"/>
          <w:i w:val="0"/>
          <w:iCs w:val="0"/>
        </w:rPr>
        <w:t>.</w:t>
      </w:r>
      <w:r>
        <w:rPr>
          <w:rStyle w:val="Style4"/>
          <w:rFonts w:hint="eastAsia"/>
          <w:i w:val="0"/>
          <w:iCs w:val="0"/>
          <w:lang w:val="en-US" w:eastAsia="zh-CN"/>
        </w:rPr>
        <w:t>3</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rFonts w:hint="eastAsia"/>
          <w:i w:val="0"/>
          <w:iCs w:val="0"/>
          <w:lang w:val="en-US" w:eastAsia="zh-CN"/>
        </w:rPr>
        <w:t>solution</w:t>
      </w:r>
      <w:r>
        <w:rPr>
          <w:rStyle w:val="Style4"/>
          <w:i w:val="0"/>
          <w:iCs w:val="0"/>
          <w:lang w:eastAsia="zh-CN"/>
        </w:rPr>
        <w:t>s</w:t>
      </w:r>
    </w:p>
    <w:p w14:paraId="670E8CF4" w14:textId="77777777" w:rsidR="002F7B4A" w:rsidRDefault="00000000">
      <w:pPr>
        <w:jc w:val="both"/>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TS 28.</w:t>
      </w:r>
      <w:r>
        <w:rPr>
          <w:rFonts w:hint="eastAsia"/>
          <w:lang w:eastAsia="zh-CN"/>
        </w:rPr>
        <w:t>541</w:t>
      </w:r>
      <w:r>
        <w:rPr>
          <w:lang w:eastAsia="zh-CN"/>
        </w:rPr>
        <w:t>[</w:t>
      </w:r>
      <w:r>
        <w:rPr>
          <w:rFonts w:hint="eastAsia"/>
          <w:lang w:val="en-US" w:eastAsia="zh-CN"/>
        </w:rPr>
        <w:t>8</w:t>
      </w:r>
      <w:r>
        <w:rPr>
          <w:lang w:eastAsia="zh-CN"/>
        </w:rPr>
        <w:t>].</w:t>
      </w:r>
    </w:p>
    <w:p w14:paraId="344256E4" w14:textId="77777777" w:rsidR="002F7B4A" w:rsidRDefault="00000000">
      <w:pPr>
        <w:jc w:val="both"/>
        <w:rPr>
          <w:b/>
          <w:lang w:eastAsia="zh-CN"/>
        </w:rPr>
      </w:pPr>
      <w:r>
        <w:rPr>
          <w:rFonts w:hint="eastAsia"/>
          <w:b/>
          <w:lang w:eastAsia="zh-CN"/>
        </w:rPr>
        <w:t>E</w:t>
      </w:r>
      <w:r>
        <w:rPr>
          <w:b/>
          <w:lang w:eastAsia="zh-CN"/>
        </w:rPr>
        <w:t xml:space="preserve">nhancement Aspect: </w:t>
      </w:r>
    </w:p>
    <w:p w14:paraId="700C3208" w14:textId="77777777" w:rsidR="002F7B4A" w:rsidRDefault="00000000">
      <w:pPr>
        <w:jc w:val="both"/>
        <w:rPr>
          <w:lang w:eastAsia="zh-CN"/>
        </w:rPr>
      </w:pPr>
      <w:r>
        <w:rPr>
          <w:rFonts w:hint="eastAsia"/>
          <w:lang w:eastAsia="zh-CN"/>
        </w:rPr>
        <w:t>Uupdate</w:t>
      </w:r>
      <w:r>
        <w:rPr>
          <w:kern w:val="2"/>
          <w:szCs w:val="18"/>
          <w:lang w:val="en-US" w:eastAsia="zh-CN" w:bidi="ar-KW"/>
        </w:rPr>
        <w:t xml:space="preserve"> </w:t>
      </w:r>
      <w:r>
        <w:rPr>
          <w:rFonts w:hint="eastAsia"/>
          <w:kern w:val="2"/>
          <w:szCs w:val="18"/>
          <w:lang w:val="en-US"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14:paraId="1EE84881" w14:textId="77777777" w:rsidR="002F7B4A" w:rsidRDefault="00000000">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ollowing aspects needs to be enhanced</w:t>
      </w:r>
      <w:r>
        <w:rPr>
          <w:rFonts w:eastAsia="DengXian" w:hint="eastAsia"/>
          <w:lang w:val="en-US" w:eastAsia="zh-CN" w:bidi="ar"/>
        </w:rPr>
        <w:t xml:space="preserve"> in TS 32.130[4]</w:t>
      </w:r>
      <w:r>
        <w:rPr>
          <w:kern w:val="2"/>
          <w:szCs w:val="18"/>
          <w:lang w:val="en-US" w:eastAsia="zh-CN" w:bidi="ar-KW"/>
        </w:rPr>
        <w:t>:</w:t>
      </w:r>
    </w:p>
    <w:p w14:paraId="50325068" w14:textId="77777777" w:rsidR="002F7B4A" w:rsidRDefault="00000000">
      <w:pPr>
        <w:jc w:val="both"/>
        <w:rPr>
          <w:kern w:val="2"/>
          <w:szCs w:val="18"/>
          <w:lang w:val="en-US" w:eastAsia="zh-CN" w:bidi="ar-KW"/>
        </w:rPr>
      </w:pPr>
      <w:r>
        <w:rPr>
          <w:kern w:val="2"/>
          <w:szCs w:val="18"/>
          <w:lang w:val="en-US" w:eastAsia="zh-CN" w:bidi="ar-KW"/>
        </w:rPr>
        <w:t xml:space="preserve">- Add descriptions of potential requirements on </w:t>
      </w:r>
      <w:r>
        <w:rPr>
          <w:rFonts w:hint="eastAsia"/>
          <w:kern w:val="2"/>
          <w:szCs w:val="18"/>
          <w:lang w:val="en-US" w:eastAsia="zh-CN" w:bidi="ar-KW"/>
        </w:rPr>
        <w:t>RAN</w:t>
      </w:r>
      <w:r>
        <w:rPr>
          <w:kern w:val="2"/>
          <w:szCs w:val="18"/>
          <w:lang w:val="en-US" w:eastAsia="zh-CN" w:bidi="ar-KW"/>
        </w:rPr>
        <w:t xml:space="preserve"> configurations for Indirect Network Sharing.</w:t>
      </w:r>
    </w:p>
    <w:p w14:paraId="354393ED" w14:textId="77777777" w:rsidR="002F7B4A" w:rsidRDefault="00000000">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rFonts w:eastAsia="DengXian" w:hint="eastAsia"/>
          <w:lang w:val="en-US" w:eastAsia="zh-CN" w:bidi="ar"/>
        </w:rPr>
        <w:t xml:space="preserve"> MOP uses </w:t>
      </w:r>
      <w:r>
        <w:rPr>
          <w:rFonts w:hint="eastAsia"/>
          <w:kern w:val="2"/>
          <w:szCs w:val="18"/>
          <w:lang w:val="en-US" w:eastAsia="zh-CN" w:bidi="ar-KW"/>
        </w:rPr>
        <w:t>OperatorDU and NROperatorCellDU</w:t>
      </w:r>
      <w:r>
        <w:rPr>
          <w:rFonts w:eastAsia="DengXian"/>
          <w:lang w:val="en-US" w:bidi="ar"/>
        </w:rPr>
        <w:t xml:space="preserve"> </w:t>
      </w:r>
      <w:r>
        <w:rPr>
          <w:rFonts w:eastAsia="DengXian" w:hint="eastAsia"/>
          <w:lang w:val="en-US" w:eastAsia="zh-CN" w:bidi="ar"/>
        </w:rPr>
        <w:t>to</w:t>
      </w:r>
      <w:r>
        <w:rPr>
          <w:rFonts w:eastAsia="DengXian"/>
          <w:lang w:val="en-US" w:bidi="ar"/>
        </w:rPr>
        <w:t xml:space="preserve"> support Indirect Network Sharing</w:t>
      </w:r>
      <w:r>
        <w:rPr>
          <w:rFonts w:eastAsia="DengXian" w:hint="eastAsia"/>
          <w:lang w:val="en-US" w:eastAsia="zh-CN" w:bidi="ar"/>
        </w:rPr>
        <w:t>.</w:t>
      </w:r>
    </w:p>
    <w:p w14:paraId="7C8EC562" w14:textId="77777777" w:rsidR="002F7B4A" w:rsidRDefault="00000000">
      <w:pPr>
        <w:pStyle w:val="Heading3"/>
        <w:rPr>
          <w:rStyle w:val="Style4"/>
          <w:i w:val="0"/>
          <w:iCs w:val="0"/>
        </w:rPr>
      </w:pPr>
      <w:r>
        <w:rPr>
          <w:rStyle w:val="Style4"/>
          <w:i w:val="0"/>
          <w:iCs w:val="0"/>
        </w:rPr>
        <w:t>5.</w:t>
      </w:r>
      <w:r>
        <w:rPr>
          <w:rStyle w:val="Style4"/>
          <w:rFonts w:hint="eastAsia"/>
          <w:i w:val="0"/>
          <w:iCs w:val="0"/>
          <w:lang w:val="en-US" w:eastAsia="zh-CN"/>
        </w:rPr>
        <w:t>4</w:t>
      </w:r>
      <w:r>
        <w:rPr>
          <w:rStyle w:val="Style4"/>
          <w:i w:val="0"/>
          <w:iCs w:val="0"/>
        </w:rPr>
        <w:t>.4 Evaluation of potential solutions</w:t>
      </w:r>
    </w:p>
    <w:p w14:paraId="0C373C16" w14:textId="77777777" w:rsidR="002F7B4A" w:rsidRDefault="00000000">
      <w:pPr>
        <w:rPr>
          <w:kern w:val="2"/>
          <w:szCs w:val="18"/>
          <w:lang w:eastAsia="zh-CN" w:bidi="ar-KW"/>
        </w:rPr>
      </w:pPr>
      <w:r>
        <w:rPr>
          <w:rFonts w:hint="eastAsia"/>
          <w:kern w:val="2"/>
          <w:szCs w:val="18"/>
          <w:lang w:eastAsia="zh-CN" w:bidi="ar-KW"/>
        </w:rPr>
        <w:t>T</w:t>
      </w:r>
      <w:r>
        <w:rPr>
          <w:kern w:val="2"/>
          <w:szCs w:val="18"/>
          <w:lang w:eastAsia="zh-CN" w:bidi="ar-KW"/>
        </w:rPr>
        <w:t>BD</w:t>
      </w:r>
    </w:p>
    <w:p w14:paraId="3E08D8A8" w14:textId="77777777" w:rsidR="002F7B4A" w:rsidRDefault="00000000">
      <w:pPr>
        <w:pStyle w:val="Heading2"/>
      </w:pPr>
      <w:r>
        <w:rPr>
          <w:rFonts w:hint="eastAsia"/>
          <w:lang w:val="en-US" w:eastAsia="zh-CN"/>
        </w:rPr>
        <w:t>5</w:t>
      </w:r>
      <w:r>
        <w:t>.</w:t>
      </w:r>
      <w:r>
        <w:rPr>
          <w:rFonts w:hint="eastAsia"/>
          <w:lang w:val="en-US" w:eastAsia="zh-CN"/>
        </w:rPr>
        <w:t>5</w:t>
      </w:r>
      <w:r>
        <w:tab/>
      </w:r>
      <w:r>
        <w:rPr>
          <w:rFonts w:hint="eastAsia"/>
          <w:lang w:val="en-US" w:eastAsia="zh-CN"/>
        </w:rPr>
        <w:t>Use Case</w:t>
      </w:r>
      <w:r>
        <w:t>#</w:t>
      </w:r>
      <w:r>
        <w:rPr>
          <w:rFonts w:hint="eastAsia"/>
          <w:lang w:val="en-US" w:eastAsia="zh-CN"/>
        </w:rPr>
        <w:t>5</w:t>
      </w:r>
      <w:r>
        <w:t xml:space="preserve">: </w:t>
      </w:r>
      <w:r>
        <w:rPr>
          <w:rFonts w:hint="eastAsia"/>
          <w:lang w:eastAsia="zh-CN"/>
        </w:rPr>
        <w:t xml:space="preserve">CN </w:t>
      </w:r>
      <w:r>
        <w:rPr>
          <w:lang w:val="en-US" w:eastAsia="zh-CN"/>
        </w:rPr>
        <w:t>configuration management support for Indirect Network Sharing</w:t>
      </w:r>
    </w:p>
    <w:p w14:paraId="746C7580" w14:textId="77777777" w:rsidR="002F7B4A" w:rsidRDefault="00000000">
      <w:pPr>
        <w:pStyle w:val="Heading3"/>
        <w:rPr>
          <w:lang w:eastAsia="ko-KR"/>
        </w:rPr>
      </w:pPr>
      <w:r>
        <w:rPr>
          <w:rFonts w:hint="eastAsia"/>
          <w:lang w:val="en-US" w:eastAsia="zh-CN"/>
        </w:rPr>
        <w:t>5</w:t>
      </w:r>
      <w:r>
        <w:rPr>
          <w:lang w:eastAsia="ko-KR"/>
        </w:rPr>
        <w:t>.</w:t>
      </w:r>
      <w:r>
        <w:rPr>
          <w:rFonts w:hint="eastAsia"/>
          <w:lang w:val="en-US" w:eastAsia="zh-CN"/>
        </w:rPr>
        <w:t>5</w:t>
      </w:r>
      <w:r>
        <w:rPr>
          <w:lang w:eastAsia="ko-KR"/>
        </w:rPr>
        <w:t>.1</w:t>
      </w:r>
      <w:r>
        <w:rPr>
          <w:lang w:eastAsia="ko-KR"/>
        </w:rPr>
        <w:tab/>
        <w:t>Description</w:t>
      </w:r>
    </w:p>
    <w:p w14:paraId="7FE4B2D9" w14:textId="77777777" w:rsidR="002F7B4A" w:rsidRDefault="00000000">
      <w:pPr>
        <w:rPr>
          <w:lang w:val="en-US" w:eastAsia="zh-CN"/>
        </w:rPr>
      </w:pPr>
      <w:r>
        <w:rPr>
          <w:rFonts w:hint="eastAsia"/>
          <w:lang w:val="en-US" w:eastAsia="zh-CN"/>
        </w:rPr>
        <w:t>According to TS 23.501[x], Indirect Network Sharing is supported as follow:</w:t>
      </w:r>
    </w:p>
    <w:p w14:paraId="03AE18B6" w14:textId="77777777" w:rsidR="002F7B4A" w:rsidRDefault="00000000">
      <w:pPr>
        <w:rPr>
          <w:lang w:eastAsia="zh-CN"/>
        </w:rPr>
      </w:pPr>
      <w:r>
        <w:rPr>
          <w:rFonts w:hint="eastAsia"/>
          <w:lang w:val="en-US" w:eastAsia="zh-CN"/>
        </w:rPr>
        <w:t xml:space="preserve"> </w:t>
      </w:r>
      <w:r>
        <w:rPr>
          <w:lang w:val="en-US" w:eastAsia="zh-CN"/>
        </w:rPr>
        <w:t>"</w:t>
      </w:r>
      <w:r>
        <w:t>The communication between the shared RAN and the core network of the participating operator is routed through the core network of the hosting operator that connects to the shared RAN."</w:t>
      </w:r>
    </w:p>
    <w:p w14:paraId="48F6A48E" w14:textId="77777777" w:rsidR="002F7B4A" w:rsidRDefault="00000000">
      <w:pPr>
        <w:rPr>
          <w:rFonts w:eastAsia="DengXian"/>
          <w:color w:val="000000"/>
          <w:lang w:val="en-US" w:eastAsia="zh-CN"/>
        </w:rPr>
      </w:pPr>
      <w:r>
        <w:rPr>
          <w:rFonts w:eastAsia="DengXian" w:hint="eastAsia"/>
          <w:color w:val="000000"/>
          <w:lang w:val="en-US" w:eastAsia="zh-CN"/>
        </w:rPr>
        <w:lastRenderedPageBreak/>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DengXian" w:hint="eastAsia"/>
          <w:color w:val="000000"/>
          <w:lang w:val="en-US"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14:paraId="3913BC65" w14:textId="77777777" w:rsidR="002F7B4A" w:rsidRDefault="00000000">
      <w:pPr>
        <w:pStyle w:val="Heading3"/>
        <w:rPr>
          <w:i/>
          <w:iCs/>
          <w:lang w:eastAsia="zh-CN"/>
        </w:rPr>
      </w:pPr>
      <w:r>
        <w:rPr>
          <w:rStyle w:val="Style4"/>
          <w:i w:val="0"/>
          <w:iCs w:val="0"/>
        </w:rPr>
        <w:t>5.</w:t>
      </w:r>
      <w:r>
        <w:rPr>
          <w:rStyle w:val="Style4"/>
          <w:rFonts w:hint="eastAsia"/>
          <w:i w:val="0"/>
          <w:iCs w:val="0"/>
          <w:lang w:val="en-US" w:eastAsia="zh-CN"/>
        </w:rPr>
        <w:t>5</w:t>
      </w:r>
      <w:r>
        <w:rPr>
          <w:rStyle w:val="Style4"/>
          <w:i w:val="0"/>
          <w:iCs w:val="0"/>
        </w:rPr>
        <w:t>.2</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i w:val="0"/>
          <w:iCs w:val="0"/>
          <w:lang w:eastAsia="zh-CN"/>
        </w:rPr>
        <w:t>requirements</w:t>
      </w:r>
    </w:p>
    <w:p w14:paraId="452F3C3E" w14:textId="77777777" w:rsidR="002F7B4A" w:rsidRDefault="00000000">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each POP. </w:t>
      </w:r>
    </w:p>
    <w:p w14:paraId="4026F04A" w14:textId="77777777" w:rsidR="002F7B4A" w:rsidRDefault="00000000">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 xml:space="preserve">OP. </w:t>
      </w:r>
    </w:p>
    <w:p w14:paraId="30DD1196" w14:textId="77777777" w:rsidR="002F7B4A" w:rsidRDefault="00000000">
      <w:pPr>
        <w:jc w:val="both"/>
        <w:rPr>
          <w:lang w:eastAsia="zh-CN"/>
        </w:rPr>
      </w:pPr>
      <w:r>
        <w:rPr>
          <w:rFonts w:hint="eastAsia"/>
          <w:b/>
          <w:kern w:val="2"/>
          <w:szCs w:val="18"/>
          <w:lang w:eastAsia="zh-CN" w:bidi="ar-KW"/>
        </w:rPr>
        <w:t>REQ-NetShare-CN-Cfg</w:t>
      </w:r>
      <w:r>
        <w:rPr>
          <w:rFonts w:hint="eastAsia"/>
          <w:b/>
          <w:kern w:val="2"/>
          <w:szCs w:val="18"/>
          <w:lang w:val="en-US" w:eastAsia="zh-CN" w:bidi="ar-KW"/>
        </w:rPr>
        <w:t>_Req</w:t>
      </w:r>
      <w:r>
        <w:rPr>
          <w:rFonts w:hint="eastAsia"/>
          <w:b/>
          <w:kern w:val="2"/>
          <w:szCs w:val="18"/>
          <w:lang w:eastAsia="zh-CN" w:bidi="ar-KW"/>
        </w:rPr>
        <w:t>-3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 </w:t>
      </w:r>
    </w:p>
    <w:p w14:paraId="2BF88501" w14:textId="77777777" w:rsidR="002F7B4A" w:rsidRDefault="00000000">
      <w:pPr>
        <w:pStyle w:val="Heading3"/>
        <w:rPr>
          <w:rStyle w:val="Style4"/>
          <w:i w:val="0"/>
          <w:iCs w:val="0"/>
          <w:lang w:eastAsia="zh-CN"/>
        </w:rPr>
      </w:pPr>
      <w:r>
        <w:rPr>
          <w:rStyle w:val="Style4"/>
          <w:i w:val="0"/>
          <w:iCs w:val="0"/>
        </w:rPr>
        <w:t>5.</w:t>
      </w:r>
      <w:r>
        <w:rPr>
          <w:rStyle w:val="Style4"/>
          <w:rFonts w:hint="eastAsia"/>
          <w:i w:val="0"/>
          <w:iCs w:val="0"/>
          <w:lang w:val="en-US" w:eastAsia="zh-CN"/>
        </w:rPr>
        <w:t>5</w:t>
      </w:r>
      <w:r>
        <w:rPr>
          <w:rStyle w:val="Style4"/>
          <w:i w:val="0"/>
          <w:iCs w:val="0"/>
        </w:rPr>
        <w:t>.</w:t>
      </w:r>
      <w:r>
        <w:rPr>
          <w:rStyle w:val="Style4"/>
          <w:rFonts w:hint="eastAsia"/>
          <w:i w:val="0"/>
          <w:iCs w:val="0"/>
          <w:lang w:val="en-US" w:eastAsia="zh-CN"/>
        </w:rPr>
        <w:t>3</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rFonts w:hint="eastAsia"/>
          <w:i w:val="0"/>
          <w:iCs w:val="0"/>
          <w:lang w:val="en-US" w:eastAsia="zh-CN"/>
        </w:rPr>
        <w:t>solution</w:t>
      </w:r>
      <w:r>
        <w:rPr>
          <w:rStyle w:val="Style4"/>
          <w:i w:val="0"/>
          <w:iCs w:val="0"/>
          <w:lang w:eastAsia="zh-CN"/>
        </w:rPr>
        <w:t>s</w:t>
      </w:r>
    </w:p>
    <w:p w14:paraId="78134536" w14:textId="77777777" w:rsidR="002F7B4A" w:rsidRDefault="00000000">
      <w:pPr>
        <w:jc w:val="both"/>
        <w:rPr>
          <w:kern w:val="2"/>
          <w:szCs w:val="18"/>
          <w:lang w:val="en-US" w:eastAsia="zh-CN" w:bidi="ar-KW"/>
        </w:rPr>
      </w:pPr>
      <w:r>
        <w:rPr>
          <w:rFonts w:hint="eastAsia"/>
          <w:kern w:val="2"/>
          <w:szCs w:val="18"/>
          <w:lang w:val="en-US" w:eastAsia="zh-CN" w:bidi="ar-KW"/>
        </w:rPr>
        <w:t>F</w:t>
      </w:r>
      <w:r>
        <w:rPr>
          <w:kern w:val="2"/>
          <w:szCs w:val="18"/>
          <w:lang w:val="en-US" w:eastAsia="zh-CN" w:bidi="ar-KW"/>
        </w:rPr>
        <w:t xml:space="preserve">ollowing aspects needs to be added or enhanced </w:t>
      </w:r>
      <w:r>
        <w:rPr>
          <w:rFonts w:eastAsia="DengXian" w:hint="eastAsia"/>
          <w:lang w:val="en-US" w:eastAsia="zh-CN" w:bidi="ar"/>
        </w:rPr>
        <w:t>in TS 32.130[4]</w:t>
      </w:r>
      <w:r>
        <w:rPr>
          <w:kern w:val="2"/>
          <w:szCs w:val="18"/>
          <w:lang w:val="en-US" w:eastAsia="zh-CN" w:bidi="ar-KW"/>
        </w:rPr>
        <w:t>:</w:t>
      </w:r>
    </w:p>
    <w:p w14:paraId="16531E42" w14:textId="77777777" w:rsidR="002F7B4A" w:rsidRDefault="00000000">
      <w:pPr>
        <w:jc w:val="both"/>
        <w:rPr>
          <w:kern w:val="2"/>
          <w:szCs w:val="18"/>
          <w:lang w:val="en-US" w:eastAsia="zh-CN" w:bidi="ar-KW"/>
        </w:rPr>
      </w:pPr>
      <w:r>
        <w:rPr>
          <w:rFonts w:hint="eastAsia"/>
          <w:kern w:val="2"/>
          <w:szCs w:val="18"/>
          <w:lang w:val="en-US" w:eastAsia="zh-CN" w:bidi="ar-KW"/>
        </w:rPr>
        <w:t xml:space="preserve">- Add descriptions of potential </w:t>
      </w:r>
      <w:r>
        <w:rPr>
          <w:kern w:val="2"/>
          <w:szCs w:val="18"/>
          <w:lang w:val="en-US" w:eastAsia="zh-CN" w:bidi="ar-KW"/>
        </w:rPr>
        <w:t>requirements</w:t>
      </w:r>
      <w:r>
        <w:rPr>
          <w:rFonts w:hint="eastAsia"/>
          <w:kern w:val="2"/>
          <w:szCs w:val="18"/>
          <w:lang w:val="en-US" w:eastAsia="zh-CN" w:bidi="ar-KW"/>
        </w:rPr>
        <w:t xml:space="preserve"> on CN configurations for Indirect Network Sharing.</w:t>
      </w:r>
    </w:p>
    <w:p w14:paraId="0DBC8459" w14:textId="77777777" w:rsidR="002F7B4A" w:rsidRDefault="00000000">
      <w:pPr>
        <w:jc w:val="both"/>
        <w:rPr>
          <w:kern w:val="2"/>
          <w:szCs w:val="18"/>
          <w:lang w:val="en-US" w:eastAsia="zh-CN" w:bidi="ar-KW"/>
        </w:rPr>
      </w:pPr>
      <w:r>
        <w:rPr>
          <w:rFonts w:hint="eastAsia"/>
          <w:kern w:val="2"/>
          <w:szCs w:val="18"/>
          <w:lang w:val="en-US" w:eastAsia="zh-CN" w:bidi="ar-KW"/>
        </w:rPr>
        <w:t>- A</w:t>
      </w:r>
      <w:r>
        <w:rPr>
          <w:kern w:val="2"/>
          <w:szCs w:val="18"/>
          <w:lang w:val="en-US" w:eastAsia="zh-CN" w:bidi="ar-KW"/>
        </w:rPr>
        <w:t>dd a new workflow that describe</w:t>
      </w:r>
      <w:r>
        <w:rPr>
          <w:rFonts w:hint="eastAsia"/>
          <w:kern w:val="2"/>
          <w:szCs w:val="18"/>
          <w:lang w:val="en-US" w:eastAsia="zh-CN" w:bidi="ar-KW"/>
        </w:rPr>
        <w:t>s</w:t>
      </w:r>
      <w:r>
        <w:rPr>
          <w:kern w:val="2"/>
          <w:szCs w:val="18"/>
          <w:lang w:val="en-US" w:eastAsia="zh-CN" w:bidi="ar-KW"/>
        </w:rPr>
        <w:t xml:space="preserve"> the MOP must provide attribute "</w:t>
      </w:r>
      <w:r>
        <w:rPr>
          <w:rFonts w:ascii="Courier New" w:hAnsi="Courier New" w:hint="eastAsia"/>
          <w:lang w:val="en-US" w:eastAsia="zh-CN"/>
        </w:rPr>
        <w:t>P</w:t>
      </w:r>
      <w:r>
        <w:rPr>
          <w:rFonts w:ascii="Courier New" w:hAnsi="Courier New"/>
          <w:lang w:val="en-US" w:eastAsia="zh-CN"/>
        </w:rPr>
        <w:t>LMNInfoList"</w:t>
      </w:r>
      <w:r>
        <w:rPr>
          <w:kern w:val="2"/>
          <w:szCs w:val="18"/>
          <w:lang w:val="en-US" w:eastAsia="zh-CN" w:bidi="ar-KW"/>
        </w:rPr>
        <w:t xml:space="preserve"> and "</w:t>
      </w:r>
      <w:r>
        <w:rPr>
          <w:rFonts w:ascii="Courier New" w:hAnsi="Courier New"/>
          <w:lang w:val="en-US" w:eastAsia="zh-CN"/>
        </w:rPr>
        <w:t>interPlmnFQDN</w:t>
      </w:r>
      <w:r>
        <w:rPr>
          <w:kern w:val="2"/>
          <w:szCs w:val="18"/>
          <w:lang w:val="en-US" w:eastAsia="zh-CN" w:bidi="ar-KW"/>
        </w:rPr>
        <w:t xml:space="preserve">" of AMFFunction to support configurations </w:t>
      </w:r>
      <w:r>
        <w:rPr>
          <w:rFonts w:hint="eastAsia"/>
          <w:kern w:val="2"/>
          <w:szCs w:val="18"/>
          <w:lang w:val="en-US" w:eastAsia="zh-CN" w:bidi="ar-KW"/>
        </w:rPr>
        <w:t>in</w:t>
      </w:r>
      <w:r>
        <w:rPr>
          <w:kern w:val="2"/>
          <w:szCs w:val="18"/>
          <w:lang w:val="en-US" w:eastAsia="zh-CN" w:bidi="ar-KW"/>
        </w:rPr>
        <w:t xml:space="preserve"> the Indirect Network Sharing scenario.</w:t>
      </w:r>
    </w:p>
    <w:p w14:paraId="142E10EB" w14:textId="77777777" w:rsidR="002F7B4A" w:rsidRDefault="00000000">
      <w:pPr>
        <w:pStyle w:val="Heading3"/>
        <w:rPr>
          <w:rStyle w:val="Style4"/>
          <w:i w:val="0"/>
          <w:iCs w:val="0"/>
        </w:rPr>
      </w:pPr>
      <w:r>
        <w:rPr>
          <w:rStyle w:val="Style4"/>
          <w:i w:val="0"/>
          <w:iCs w:val="0"/>
        </w:rPr>
        <w:t>5.</w:t>
      </w:r>
      <w:r>
        <w:rPr>
          <w:rStyle w:val="Style4"/>
          <w:rFonts w:hint="eastAsia"/>
          <w:i w:val="0"/>
          <w:iCs w:val="0"/>
          <w:lang w:val="en-US" w:eastAsia="zh-CN"/>
        </w:rPr>
        <w:t>5</w:t>
      </w:r>
      <w:r>
        <w:rPr>
          <w:rStyle w:val="Style4"/>
          <w:i w:val="0"/>
          <w:iCs w:val="0"/>
        </w:rPr>
        <w:t>.4 Evaluation of potential solutions</w:t>
      </w:r>
    </w:p>
    <w:p w14:paraId="464BBEE5" w14:textId="77777777" w:rsidR="002F7B4A" w:rsidRDefault="00000000">
      <w:pPr>
        <w:rPr>
          <w:kern w:val="2"/>
          <w:szCs w:val="18"/>
          <w:lang w:eastAsia="zh-CN" w:bidi="ar-KW"/>
        </w:rPr>
      </w:pPr>
      <w:r>
        <w:rPr>
          <w:rFonts w:hint="eastAsia"/>
          <w:kern w:val="2"/>
          <w:szCs w:val="18"/>
          <w:lang w:eastAsia="zh-CN" w:bidi="ar-KW"/>
        </w:rPr>
        <w:t>T</w:t>
      </w:r>
      <w:r>
        <w:rPr>
          <w:kern w:val="2"/>
          <w:szCs w:val="18"/>
          <w:lang w:eastAsia="zh-CN" w:bidi="ar-KW"/>
        </w:rPr>
        <w:t>BD</w:t>
      </w:r>
    </w:p>
    <w:p w14:paraId="62E72185" w14:textId="77777777" w:rsidR="002F7B4A" w:rsidRDefault="00000000">
      <w:pPr>
        <w:pStyle w:val="Heading2"/>
      </w:pPr>
      <w:r>
        <w:rPr>
          <w:rFonts w:hint="eastAsia"/>
          <w:lang w:val="en-US" w:eastAsia="zh-CN"/>
        </w:rPr>
        <w:t>5</w:t>
      </w:r>
      <w:r>
        <w:t>.</w:t>
      </w:r>
      <w:r>
        <w:rPr>
          <w:rFonts w:hint="eastAsia"/>
          <w:lang w:val="en-US" w:eastAsia="zh-CN"/>
        </w:rPr>
        <w:t>6</w:t>
      </w:r>
      <w:r>
        <w:tab/>
      </w:r>
      <w:r>
        <w:rPr>
          <w:rFonts w:hint="eastAsia"/>
          <w:lang w:val="en-US" w:eastAsia="zh-CN"/>
        </w:rPr>
        <w:t>Use Case</w:t>
      </w:r>
      <w:r>
        <w:t>#</w:t>
      </w:r>
      <w:r>
        <w:rPr>
          <w:rFonts w:hint="eastAsia"/>
          <w:lang w:val="en-US" w:eastAsia="zh-CN"/>
        </w:rPr>
        <w:t>6</w:t>
      </w:r>
      <w:r>
        <w:t xml:space="preserve">: </w:t>
      </w:r>
      <w:bookmarkStart w:id="41" w:name="_Hlk174151591"/>
      <w:r>
        <w:rPr>
          <w:lang w:val="en-US" w:eastAsia="zh-CN"/>
        </w:rPr>
        <w:t>performance management support for Indirect Network Sharing</w:t>
      </w:r>
      <w:bookmarkEnd w:id="41"/>
    </w:p>
    <w:p w14:paraId="57FDCC59" w14:textId="77777777" w:rsidR="002F7B4A" w:rsidRDefault="00000000">
      <w:pPr>
        <w:pStyle w:val="Heading3"/>
        <w:rPr>
          <w:lang w:eastAsia="ko-KR"/>
        </w:rPr>
      </w:pPr>
      <w:r>
        <w:rPr>
          <w:rFonts w:hint="eastAsia"/>
          <w:lang w:val="en-US" w:eastAsia="zh-CN"/>
        </w:rPr>
        <w:t>5</w:t>
      </w:r>
      <w:r>
        <w:rPr>
          <w:lang w:eastAsia="ko-KR"/>
        </w:rPr>
        <w:t>.</w:t>
      </w:r>
      <w:r>
        <w:rPr>
          <w:rFonts w:hint="eastAsia"/>
          <w:lang w:val="en-US" w:eastAsia="zh-CN"/>
        </w:rPr>
        <w:t>6</w:t>
      </w:r>
      <w:r>
        <w:rPr>
          <w:lang w:eastAsia="ko-KR"/>
        </w:rPr>
        <w:t>.1</w:t>
      </w:r>
      <w:r>
        <w:rPr>
          <w:lang w:eastAsia="ko-KR"/>
        </w:rPr>
        <w:tab/>
        <w:t>Description</w:t>
      </w:r>
    </w:p>
    <w:p w14:paraId="3E9554CA" w14:textId="77777777" w:rsidR="002F7B4A" w:rsidRDefault="00000000">
      <w:pPr>
        <w:rPr>
          <w:lang w:val="en-US" w:eastAsia="zh-CN"/>
        </w:rPr>
      </w:pPr>
      <w:r>
        <w:rPr>
          <w:rFonts w:hint="eastAsia"/>
          <w:lang w:val="en-US" w:eastAsia="zh-CN"/>
        </w:rPr>
        <w:t>According to TS 22.261[y], Indirect Network Sharing is defined as follow:</w:t>
      </w:r>
    </w:p>
    <w:p w14:paraId="01E296CA" w14:textId="77777777" w:rsidR="002F7B4A" w:rsidRDefault="00000000">
      <w:pPr>
        <w:rPr>
          <w:lang w:eastAsia="zh-CN"/>
        </w:rPr>
      </w:pPr>
      <w:r>
        <w:rPr>
          <w:lang w:val="en-US" w:eastAsia="zh-CN"/>
        </w:rPr>
        <w:t xml:space="preserve">"a type of NG-RAN Sharing in which the communication between the Shared NG-RAN and the Participating Operator’s core network is routed through the Hosting NG-RAN Operator’s core network </w:t>
      </w:r>
      <w:r>
        <w:t>"</w:t>
      </w:r>
      <w:r>
        <w:rPr>
          <w:rFonts w:hint="eastAsia"/>
          <w:lang w:eastAsia="zh-CN"/>
        </w:rPr>
        <w:t>.</w:t>
      </w:r>
    </w:p>
    <w:p w14:paraId="6CBF68D8" w14:textId="77777777" w:rsidR="002F7B4A" w:rsidRDefault="00000000">
      <w:pPr>
        <w:rPr>
          <w:lang w:val="en-US" w:eastAsia="zh-CN"/>
        </w:rPr>
      </w:pPr>
      <w:r>
        <w:rPr>
          <w:rFonts w:hint="eastAsia"/>
          <w:lang w:val="en-US" w:eastAsia="zh-CN"/>
        </w:rPr>
        <w:t>According to TS 23.501[y], Indirect Network Sharing is supported as follow:</w:t>
      </w:r>
    </w:p>
    <w:p w14:paraId="06261FC9" w14:textId="77777777" w:rsidR="002F7B4A" w:rsidRDefault="00000000">
      <w:pPr>
        <w:rPr>
          <w:lang w:eastAsia="zh-CN"/>
        </w:rPr>
      </w:pPr>
      <w:r>
        <w:rPr>
          <w:lang w:val="en-US" w:eastAsia="zh-CN"/>
        </w:rPr>
        <w:t>"</w:t>
      </w:r>
      <w:r>
        <w:t xml:space="preserve"> </w:t>
      </w:r>
      <w:r>
        <w:rPr>
          <w:lang w:val="en-US"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14:paraId="7F9E090E" w14:textId="77777777" w:rsidR="002F7B4A" w:rsidRDefault="00000000">
      <w:pPr>
        <w:rPr>
          <w:rFonts w:eastAsia="DengXian"/>
          <w:color w:val="000000"/>
          <w:lang w:val="en-US" w:eastAsia="zh-CN"/>
        </w:rPr>
      </w:pPr>
      <w:r>
        <w:rPr>
          <w:rFonts w:eastAsia="DengXian" w:hint="eastAsia"/>
          <w:color w:val="000000"/>
          <w:lang w:val="en-US" w:eastAsia="zh-CN"/>
        </w:rPr>
        <w:t>Therefore, performance measurement of Indirect Network Sharing includes RAN and CN parts and both parts require the performance measurement in the PLMN granularity.</w:t>
      </w:r>
    </w:p>
    <w:p w14:paraId="6CCE5046" w14:textId="77777777" w:rsidR="002F7B4A" w:rsidRDefault="00000000">
      <w:pPr>
        <w:pStyle w:val="Heading3"/>
        <w:rPr>
          <w:i/>
          <w:iCs/>
          <w:lang w:eastAsia="zh-CN"/>
        </w:rPr>
      </w:pPr>
      <w:r>
        <w:rPr>
          <w:rStyle w:val="Style4"/>
          <w:i w:val="0"/>
          <w:iCs w:val="0"/>
        </w:rPr>
        <w:t>5.</w:t>
      </w:r>
      <w:r>
        <w:rPr>
          <w:rStyle w:val="Style4"/>
          <w:rFonts w:hint="eastAsia"/>
          <w:i w:val="0"/>
          <w:iCs w:val="0"/>
          <w:lang w:val="en-US" w:eastAsia="zh-CN"/>
        </w:rPr>
        <w:t>6</w:t>
      </w:r>
      <w:r>
        <w:rPr>
          <w:rStyle w:val="Style4"/>
          <w:i w:val="0"/>
          <w:iCs w:val="0"/>
        </w:rPr>
        <w:t>.2</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i w:val="0"/>
          <w:iCs w:val="0"/>
          <w:lang w:eastAsia="zh-CN"/>
        </w:rPr>
        <w:t>requirements</w:t>
      </w:r>
    </w:p>
    <w:p w14:paraId="41EA86BD" w14:textId="77777777" w:rsidR="002F7B4A" w:rsidRDefault="00000000">
      <w:pPr>
        <w:jc w:val="both"/>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 </w:t>
      </w:r>
    </w:p>
    <w:p w14:paraId="5D3FDD7F" w14:textId="77777777" w:rsidR="002F7B4A" w:rsidRDefault="00000000">
      <w:pPr>
        <w:jc w:val="both"/>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 </w:t>
      </w:r>
    </w:p>
    <w:p w14:paraId="76212CFF" w14:textId="77777777" w:rsidR="002F7B4A" w:rsidRDefault="00000000">
      <w:pPr>
        <w:pStyle w:val="Heading3"/>
        <w:rPr>
          <w:rStyle w:val="Style4"/>
          <w:i w:val="0"/>
          <w:iCs w:val="0"/>
          <w:lang w:eastAsia="zh-CN"/>
        </w:rPr>
      </w:pPr>
      <w:r>
        <w:rPr>
          <w:rStyle w:val="Style4"/>
          <w:i w:val="0"/>
          <w:iCs w:val="0"/>
        </w:rPr>
        <w:t>5.</w:t>
      </w:r>
      <w:r>
        <w:rPr>
          <w:rStyle w:val="Style4"/>
          <w:rFonts w:hint="eastAsia"/>
          <w:i w:val="0"/>
          <w:iCs w:val="0"/>
          <w:lang w:val="en-US" w:eastAsia="zh-CN"/>
        </w:rPr>
        <w:t>6</w:t>
      </w:r>
      <w:r>
        <w:rPr>
          <w:rStyle w:val="Style4"/>
          <w:i w:val="0"/>
          <w:iCs w:val="0"/>
        </w:rPr>
        <w:t>.</w:t>
      </w:r>
      <w:r>
        <w:rPr>
          <w:rStyle w:val="Style4"/>
          <w:rFonts w:hint="eastAsia"/>
          <w:i w:val="0"/>
          <w:iCs w:val="0"/>
          <w:lang w:val="en-US" w:eastAsia="zh-CN"/>
        </w:rPr>
        <w:t>3</w:t>
      </w:r>
      <w:r>
        <w:rPr>
          <w:rStyle w:val="Style4"/>
          <w:i w:val="0"/>
          <w:iCs w:val="0"/>
        </w:rPr>
        <w:tab/>
      </w:r>
      <w:r>
        <w:rPr>
          <w:rStyle w:val="Style4"/>
          <w:rFonts w:hint="eastAsia"/>
          <w:i w:val="0"/>
          <w:iCs w:val="0"/>
          <w:lang w:eastAsia="zh-CN"/>
        </w:rPr>
        <w:t>Potential</w:t>
      </w:r>
      <w:r>
        <w:rPr>
          <w:rStyle w:val="Style4"/>
          <w:i w:val="0"/>
          <w:iCs w:val="0"/>
        </w:rPr>
        <w:t xml:space="preserve"> </w:t>
      </w:r>
      <w:r>
        <w:rPr>
          <w:rStyle w:val="Style4"/>
          <w:rFonts w:hint="eastAsia"/>
          <w:i w:val="0"/>
          <w:iCs w:val="0"/>
          <w:lang w:val="en-US" w:eastAsia="zh-CN"/>
        </w:rPr>
        <w:t>solution</w:t>
      </w:r>
      <w:r>
        <w:rPr>
          <w:rStyle w:val="Style4"/>
          <w:i w:val="0"/>
          <w:iCs w:val="0"/>
          <w:lang w:eastAsia="zh-CN"/>
        </w:rPr>
        <w:t>s</w:t>
      </w:r>
    </w:p>
    <w:p w14:paraId="71C826FF" w14:textId="77777777" w:rsidR="002F7B4A" w:rsidRDefault="00000000">
      <w:pPr>
        <w:jc w:val="both"/>
        <w:rPr>
          <w:lang w:eastAsia="zh-CN"/>
        </w:rPr>
      </w:pPr>
      <w:r>
        <w:rPr>
          <w:lang w:eastAsia="zh-CN"/>
        </w:rPr>
        <w:t>Following are the enhancements to support the requirements above in TS 28.</w:t>
      </w:r>
      <w:r>
        <w:rPr>
          <w:rFonts w:hint="eastAsia"/>
          <w:lang w:eastAsia="zh-CN"/>
        </w:rPr>
        <w:t>552</w:t>
      </w:r>
      <w:r>
        <w:rPr>
          <w:lang w:eastAsia="zh-CN"/>
        </w:rPr>
        <w:t>[</w:t>
      </w:r>
      <w:r>
        <w:rPr>
          <w:rFonts w:hint="eastAsia"/>
          <w:lang w:val="en-US" w:eastAsia="zh-CN"/>
        </w:rPr>
        <w:t>9</w:t>
      </w:r>
      <w:r>
        <w:rPr>
          <w:lang w:eastAsia="zh-CN"/>
        </w:rPr>
        <w:t>].</w:t>
      </w:r>
    </w:p>
    <w:p w14:paraId="268D084A" w14:textId="77777777" w:rsidR="002F7B4A" w:rsidRDefault="00000000">
      <w:pPr>
        <w:jc w:val="both"/>
        <w:rPr>
          <w:lang w:eastAsia="zh-CN"/>
        </w:rPr>
      </w:pPr>
      <w:r>
        <w:rPr>
          <w:rFonts w:hint="eastAsia"/>
          <w:b/>
          <w:lang w:eastAsia="zh-CN"/>
        </w:rPr>
        <w:lastRenderedPageBreak/>
        <w:t>E</w:t>
      </w:r>
      <w:r>
        <w:rPr>
          <w:b/>
          <w:lang w:eastAsia="zh-CN"/>
        </w:rPr>
        <w:t xml:space="preserve">nhancement Aspect: </w:t>
      </w:r>
      <w:r>
        <w:rPr>
          <w:lang w:eastAsia="zh-CN"/>
        </w:rPr>
        <w:t xml:space="preserve"> </w:t>
      </w:r>
      <w:r>
        <w:rPr>
          <w:rFonts w:hint="eastAsia"/>
          <w:lang w:eastAsia="zh-CN"/>
        </w:rPr>
        <w:t>add PLMN granularity support for the performance measurement of related NFs in the Indirect Network Sharing Scenario (e.g., AMF, SMF) of the core network, including:</w:t>
      </w:r>
    </w:p>
    <w:p w14:paraId="0B83B7E8" w14:textId="77777777" w:rsidR="002F7B4A" w:rsidRDefault="00000000">
      <w:pPr>
        <w:pStyle w:val="ListParagraph"/>
        <w:numPr>
          <w:ilvl w:val="0"/>
          <w:numId w:val="12"/>
        </w:numPr>
        <w:jc w:val="both"/>
        <w:rPr>
          <w:lang w:eastAsia="zh-CN"/>
        </w:rPr>
      </w:pPr>
      <w:r>
        <w:rPr>
          <w:lang w:eastAsia="zh-CN"/>
        </w:rPr>
        <w:t>Mean number of registered subscribersMaximum number of registered subscribers</w:t>
      </w:r>
    </w:p>
    <w:p w14:paraId="5732FB86" w14:textId="77777777" w:rsidR="002F7B4A" w:rsidRDefault="00000000">
      <w:pPr>
        <w:pStyle w:val="ListParagraph"/>
        <w:numPr>
          <w:ilvl w:val="0"/>
          <w:numId w:val="12"/>
        </w:numPr>
        <w:jc w:val="both"/>
        <w:rPr>
          <w:lang w:eastAsia="zh-CN"/>
        </w:rPr>
      </w:pPr>
      <w:r>
        <w:rPr>
          <w:lang w:eastAsia="zh-CN"/>
        </w:rPr>
        <w:t>Number of initial registration requests</w:t>
      </w:r>
    </w:p>
    <w:p w14:paraId="59E81F04" w14:textId="77777777" w:rsidR="002F7B4A" w:rsidRDefault="00000000">
      <w:pPr>
        <w:pStyle w:val="ListParagraph"/>
        <w:numPr>
          <w:ilvl w:val="0"/>
          <w:numId w:val="12"/>
        </w:numPr>
        <w:jc w:val="both"/>
        <w:rPr>
          <w:lang w:eastAsia="zh-CN"/>
        </w:rPr>
      </w:pPr>
      <w:r>
        <w:rPr>
          <w:lang w:eastAsia="zh-CN"/>
        </w:rPr>
        <w:t>Number of PDU sessions (Mean)</w:t>
      </w:r>
    </w:p>
    <w:p w14:paraId="38FAC667" w14:textId="77777777" w:rsidR="002F7B4A" w:rsidRDefault="00000000">
      <w:pPr>
        <w:pStyle w:val="ListParagraph"/>
        <w:numPr>
          <w:ilvl w:val="0"/>
          <w:numId w:val="12"/>
        </w:numPr>
        <w:jc w:val="both"/>
        <w:rPr>
          <w:lang w:eastAsia="zh-CN"/>
        </w:rPr>
      </w:pPr>
      <w:r>
        <w:rPr>
          <w:lang w:eastAsia="zh-CN"/>
        </w:rPr>
        <w:t>Number of PDU sessions (Maximum)</w:t>
      </w:r>
    </w:p>
    <w:p w14:paraId="079A311E" w14:textId="77777777" w:rsidR="002F7B4A" w:rsidRDefault="00000000">
      <w:pPr>
        <w:pStyle w:val="ListParagraph"/>
        <w:numPr>
          <w:ilvl w:val="0"/>
          <w:numId w:val="12"/>
        </w:numPr>
        <w:jc w:val="both"/>
        <w:rPr>
          <w:lang w:eastAsia="zh-CN"/>
        </w:rPr>
      </w:pPr>
      <w:r>
        <w:rPr>
          <w:lang w:eastAsia="zh-CN"/>
        </w:rPr>
        <w:t>Number of PDU session creation requests</w:t>
      </w:r>
    </w:p>
    <w:p w14:paraId="415AFB41" w14:textId="77777777" w:rsidR="002F7B4A" w:rsidRDefault="00000000">
      <w:pPr>
        <w:pStyle w:val="ListParagraph"/>
        <w:numPr>
          <w:ilvl w:val="0"/>
          <w:numId w:val="12"/>
        </w:numPr>
        <w:jc w:val="both"/>
        <w:rPr>
          <w:lang w:eastAsia="zh-CN"/>
        </w:rPr>
      </w:pPr>
      <w:r>
        <w:rPr>
          <w:lang w:eastAsia="zh-CN"/>
        </w:rPr>
        <w:t>Number of successful PDU session creations</w:t>
      </w:r>
    </w:p>
    <w:p w14:paraId="5A65BEA9" w14:textId="77777777" w:rsidR="002F7B4A" w:rsidRDefault="00000000">
      <w:pPr>
        <w:pStyle w:val="ListParagraph"/>
        <w:numPr>
          <w:ilvl w:val="0"/>
          <w:numId w:val="12"/>
        </w:numPr>
        <w:jc w:val="both"/>
        <w:rPr>
          <w:lang w:eastAsia="zh-CN"/>
        </w:rPr>
      </w:pPr>
      <w:r>
        <w:rPr>
          <w:lang w:eastAsia="zh-CN"/>
        </w:rPr>
        <w:t>Number of failed PDU session creations</w:t>
      </w:r>
    </w:p>
    <w:p w14:paraId="0C502F44" w14:textId="77777777" w:rsidR="002F7B4A" w:rsidRDefault="00000000">
      <w:pPr>
        <w:jc w:val="both"/>
        <w:rPr>
          <w:rFonts w:eastAsia="DengXian"/>
          <w:lang w:val="en-US" w:bidi="ar"/>
        </w:rPr>
      </w:pPr>
      <w:r>
        <w:rPr>
          <w:rFonts w:eastAsia="DengXian"/>
          <w:lang w:val="en-US" w:bidi="ar"/>
        </w:rPr>
        <w:t>Following aspects needs to be added or enhanced in TS 32.130[</w:t>
      </w:r>
      <w:r>
        <w:rPr>
          <w:rFonts w:eastAsia="DengXian" w:hint="eastAsia"/>
          <w:lang w:val="en-US" w:eastAsia="zh-CN" w:bidi="ar"/>
        </w:rPr>
        <w:t>a</w:t>
      </w:r>
      <w:r>
        <w:rPr>
          <w:rFonts w:eastAsia="DengXian"/>
          <w:lang w:val="en-US" w:bidi="ar"/>
        </w:rPr>
        <w:t>]:</w:t>
      </w:r>
    </w:p>
    <w:p w14:paraId="7B31FD52" w14:textId="77777777" w:rsidR="002F7B4A" w:rsidRDefault="00000000">
      <w:pPr>
        <w:jc w:val="both"/>
        <w:rPr>
          <w:rFonts w:eastAsia="DengXian"/>
          <w:lang w:val="en-US" w:bidi="ar"/>
        </w:rPr>
      </w:pPr>
      <w:r>
        <w:rPr>
          <w:rFonts w:eastAsia="DengXian"/>
          <w:lang w:val="en-US" w:bidi="ar"/>
        </w:rPr>
        <w:t>-</w:t>
      </w:r>
      <w:r>
        <w:rPr>
          <w:rFonts w:eastAsia="DengXian"/>
          <w:lang w:val="en-US" w:bidi="ar"/>
        </w:rPr>
        <w:tab/>
      </w:r>
      <w:r>
        <w:rPr>
          <w:rFonts w:eastAsia="DengXian" w:hint="eastAsia"/>
          <w:lang w:val="en-US" w:eastAsia="zh-CN" w:bidi="ar"/>
        </w:rPr>
        <w:t>Add descriptions of potential requirements</w:t>
      </w:r>
      <w:r>
        <w:rPr>
          <w:rFonts w:eastAsia="DengXian"/>
          <w:lang w:val="en-US" w:bidi="ar"/>
        </w:rPr>
        <w:t xml:space="preserve"> performance management support for Indirect Network Sharing</w:t>
      </w:r>
    </w:p>
    <w:p w14:paraId="47D026C7" w14:textId="77777777" w:rsidR="002F7B4A" w:rsidRDefault="002F7B4A">
      <w:pPr>
        <w:jc w:val="both"/>
        <w:rPr>
          <w:kern w:val="2"/>
          <w:szCs w:val="18"/>
          <w:lang w:val="en-US" w:eastAsia="zh-CN" w:bidi="ar-KW"/>
        </w:rPr>
      </w:pPr>
    </w:p>
    <w:p w14:paraId="176C8107" w14:textId="77777777" w:rsidR="002F7B4A" w:rsidRDefault="00000000">
      <w:pPr>
        <w:pStyle w:val="Heading3"/>
        <w:rPr>
          <w:rStyle w:val="Style4"/>
          <w:i w:val="0"/>
          <w:iCs w:val="0"/>
        </w:rPr>
      </w:pPr>
      <w:r>
        <w:rPr>
          <w:rStyle w:val="Style4"/>
          <w:i w:val="0"/>
          <w:iCs w:val="0"/>
        </w:rPr>
        <w:t>5.</w:t>
      </w:r>
      <w:r>
        <w:rPr>
          <w:rStyle w:val="Style4"/>
          <w:rFonts w:hint="eastAsia"/>
          <w:i w:val="0"/>
          <w:iCs w:val="0"/>
          <w:lang w:val="en-US" w:eastAsia="zh-CN"/>
        </w:rPr>
        <w:t>6</w:t>
      </w:r>
      <w:r>
        <w:rPr>
          <w:rStyle w:val="Style4"/>
          <w:i w:val="0"/>
          <w:iCs w:val="0"/>
        </w:rPr>
        <w:t>.4 Evaluation of potential solutions</w:t>
      </w:r>
    </w:p>
    <w:p w14:paraId="389EB020" w14:textId="77777777" w:rsidR="002F7B4A" w:rsidRDefault="00000000">
      <w:pPr>
        <w:rPr>
          <w:kern w:val="2"/>
          <w:szCs w:val="18"/>
          <w:lang w:eastAsia="zh-CN" w:bidi="ar-KW"/>
        </w:rPr>
      </w:pPr>
      <w:r>
        <w:rPr>
          <w:rFonts w:hint="eastAsia"/>
          <w:kern w:val="2"/>
          <w:szCs w:val="18"/>
          <w:lang w:eastAsia="zh-CN" w:bidi="ar-KW"/>
        </w:rPr>
        <w:t>T</w:t>
      </w:r>
      <w:r>
        <w:rPr>
          <w:kern w:val="2"/>
          <w:szCs w:val="18"/>
          <w:lang w:eastAsia="zh-CN" w:bidi="ar-KW"/>
        </w:rPr>
        <w:t>BD</w:t>
      </w:r>
    </w:p>
    <w:p w14:paraId="3AD79983" w14:textId="77777777" w:rsidR="002F7B4A" w:rsidRDefault="00000000">
      <w:pPr>
        <w:pStyle w:val="Heading8"/>
        <w:rPr>
          <w:lang w:eastAsia="zh-CN"/>
        </w:rPr>
      </w:pPr>
      <w:r>
        <w:rPr>
          <w:lang w:eastAsia="zh-CN"/>
        </w:rPr>
        <w:t>6</w:t>
      </w:r>
      <w:r>
        <w:rPr>
          <w:lang w:eastAsia="zh-CN"/>
        </w:rPr>
        <w:tab/>
        <w:t>Conclusions and recommendations</w:t>
      </w:r>
    </w:p>
    <w:p w14:paraId="7C2900EA" w14:textId="77777777" w:rsidR="002F7B4A" w:rsidRDefault="00000000">
      <w:pPr>
        <w:pStyle w:val="Heading8"/>
      </w:pPr>
      <w:bookmarkStart w:id="42" w:name="_Toc129708892"/>
      <w:r>
        <w:br w:type="page"/>
      </w:r>
    </w:p>
    <w:p w14:paraId="4C151867" w14:textId="77777777" w:rsidR="002F7B4A" w:rsidRDefault="00000000">
      <w:pPr>
        <w:pStyle w:val="Heading8"/>
      </w:pPr>
      <w:r>
        <w:lastRenderedPageBreak/>
        <w:t>Annex &lt;</w:t>
      </w:r>
      <w:r>
        <w:rPr>
          <w:rFonts w:hint="eastAsia"/>
          <w:lang w:eastAsia="zh-CN"/>
        </w:rPr>
        <w:t>X</w:t>
      </w:r>
      <w:r>
        <w:t>&gt; (informative):</w:t>
      </w:r>
      <w:r>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7B4A" w14:paraId="5FC883A5" w14:textId="77777777">
        <w:trPr>
          <w:cantSplit/>
        </w:trPr>
        <w:tc>
          <w:tcPr>
            <w:tcW w:w="9639" w:type="dxa"/>
            <w:gridSpan w:val="8"/>
            <w:tcBorders>
              <w:bottom w:val="nil"/>
            </w:tcBorders>
            <w:shd w:val="solid" w:color="FFFFFF" w:fill="auto"/>
          </w:tcPr>
          <w:p w14:paraId="605609F2" w14:textId="77777777" w:rsidR="002F7B4A" w:rsidRDefault="00000000">
            <w:pPr>
              <w:pStyle w:val="TAH"/>
              <w:rPr>
                <w:sz w:val="16"/>
              </w:rPr>
            </w:pPr>
            <w:bookmarkStart w:id="43" w:name="historyclause"/>
            <w:bookmarkEnd w:id="43"/>
            <w:r>
              <w:t>Change history</w:t>
            </w:r>
          </w:p>
        </w:tc>
      </w:tr>
      <w:tr w:rsidR="002F7B4A" w14:paraId="338FD51F" w14:textId="77777777">
        <w:tc>
          <w:tcPr>
            <w:tcW w:w="800" w:type="dxa"/>
            <w:shd w:val="pct10" w:color="auto" w:fill="FFFFFF"/>
          </w:tcPr>
          <w:p w14:paraId="2A6F3F03" w14:textId="77777777" w:rsidR="002F7B4A" w:rsidRDefault="00000000">
            <w:pPr>
              <w:pStyle w:val="TAH"/>
              <w:rPr>
                <w:sz w:val="16"/>
                <w:szCs w:val="16"/>
              </w:rPr>
            </w:pPr>
            <w:r>
              <w:rPr>
                <w:sz w:val="16"/>
                <w:szCs w:val="16"/>
              </w:rPr>
              <w:t>Date</w:t>
            </w:r>
          </w:p>
        </w:tc>
        <w:tc>
          <w:tcPr>
            <w:tcW w:w="901" w:type="dxa"/>
            <w:shd w:val="pct10" w:color="auto" w:fill="FFFFFF"/>
          </w:tcPr>
          <w:p w14:paraId="08D1296A" w14:textId="77777777" w:rsidR="002F7B4A" w:rsidRDefault="00000000">
            <w:pPr>
              <w:pStyle w:val="TAH"/>
              <w:rPr>
                <w:sz w:val="16"/>
                <w:szCs w:val="16"/>
              </w:rPr>
            </w:pPr>
            <w:r>
              <w:rPr>
                <w:sz w:val="16"/>
                <w:szCs w:val="16"/>
              </w:rPr>
              <w:t>Meeting</w:t>
            </w:r>
          </w:p>
        </w:tc>
        <w:tc>
          <w:tcPr>
            <w:tcW w:w="1134" w:type="dxa"/>
            <w:shd w:val="pct10" w:color="auto" w:fill="FFFFFF"/>
          </w:tcPr>
          <w:p w14:paraId="5B2E7A62" w14:textId="77777777" w:rsidR="002F7B4A" w:rsidRDefault="00000000">
            <w:pPr>
              <w:pStyle w:val="TAH"/>
              <w:rPr>
                <w:sz w:val="16"/>
                <w:szCs w:val="16"/>
              </w:rPr>
            </w:pPr>
            <w:r>
              <w:rPr>
                <w:sz w:val="16"/>
                <w:szCs w:val="16"/>
              </w:rPr>
              <w:t>TDoc</w:t>
            </w:r>
          </w:p>
        </w:tc>
        <w:tc>
          <w:tcPr>
            <w:tcW w:w="567" w:type="dxa"/>
            <w:shd w:val="pct10" w:color="auto" w:fill="FFFFFF"/>
          </w:tcPr>
          <w:p w14:paraId="2119E841" w14:textId="77777777" w:rsidR="002F7B4A" w:rsidRDefault="00000000">
            <w:pPr>
              <w:pStyle w:val="TAH"/>
              <w:rPr>
                <w:sz w:val="16"/>
                <w:szCs w:val="16"/>
              </w:rPr>
            </w:pPr>
            <w:r>
              <w:rPr>
                <w:sz w:val="16"/>
                <w:szCs w:val="16"/>
              </w:rPr>
              <w:t>CR</w:t>
            </w:r>
          </w:p>
        </w:tc>
        <w:tc>
          <w:tcPr>
            <w:tcW w:w="426" w:type="dxa"/>
            <w:shd w:val="pct10" w:color="auto" w:fill="FFFFFF"/>
          </w:tcPr>
          <w:p w14:paraId="79EFD99B" w14:textId="77777777" w:rsidR="002F7B4A" w:rsidRDefault="00000000">
            <w:pPr>
              <w:pStyle w:val="TAH"/>
              <w:rPr>
                <w:sz w:val="16"/>
                <w:szCs w:val="16"/>
              </w:rPr>
            </w:pPr>
            <w:r>
              <w:rPr>
                <w:sz w:val="16"/>
                <w:szCs w:val="16"/>
              </w:rPr>
              <w:t>Rev</w:t>
            </w:r>
          </w:p>
        </w:tc>
        <w:tc>
          <w:tcPr>
            <w:tcW w:w="425" w:type="dxa"/>
            <w:shd w:val="pct10" w:color="auto" w:fill="FFFFFF"/>
          </w:tcPr>
          <w:p w14:paraId="017C00E7" w14:textId="77777777" w:rsidR="002F7B4A" w:rsidRDefault="00000000">
            <w:pPr>
              <w:pStyle w:val="TAH"/>
              <w:rPr>
                <w:sz w:val="16"/>
                <w:szCs w:val="16"/>
              </w:rPr>
            </w:pPr>
            <w:r>
              <w:rPr>
                <w:sz w:val="16"/>
                <w:szCs w:val="16"/>
              </w:rPr>
              <w:t>Cat</w:t>
            </w:r>
          </w:p>
        </w:tc>
        <w:tc>
          <w:tcPr>
            <w:tcW w:w="4678" w:type="dxa"/>
            <w:shd w:val="pct10" w:color="auto" w:fill="FFFFFF"/>
          </w:tcPr>
          <w:p w14:paraId="0D3B5F7C" w14:textId="77777777" w:rsidR="002F7B4A" w:rsidRDefault="00000000">
            <w:pPr>
              <w:pStyle w:val="TAH"/>
              <w:rPr>
                <w:sz w:val="16"/>
                <w:szCs w:val="16"/>
              </w:rPr>
            </w:pPr>
            <w:r>
              <w:rPr>
                <w:sz w:val="16"/>
                <w:szCs w:val="16"/>
              </w:rPr>
              <w:t>Subject/Comment</w:t>
            </w:r>
          </w:p>
        </w:tc>
        <w:tc>
          <w:tcPr>
            <w:tcW w:w="708" w:type="dxa"/>
            <w:shd w:val="pct10" w:color="auto" w:fill="FFFFFF"/>
          </w:tcPr>
          <w:p w14:paraId="39CAC90D" w14:textId="77777777" w:rsidR="002F7B4A" w:rsidRDefault="00000000">
            <w:pPr>
              <w:pStyle w:val="TAH"/>
              <w:rPr>
                <w:sz w:val="16"/>
                <w:szCs w:val="16"/>
              </w:rPr>
            </w:pPr>
            <w:r>
              <w:rPr>
                <w:sz w:val="16"/>
                <w:szCs w:val="16"/>
              </w:rPr>
              <w:t>New version</w:t>
            </w:r>
          </w:p>
        </w:tc>
      </w:tr>
      <w:tr w:rsidR="002F7B4A" w14:paraId="706C0B77" w14:textId="77777777">
        <w:tc>
          <w:tcPr>
            <w:tcW w:w="800" w:type="dxa"/>
            <w:shd w:val="solid" w:color="FFFFFF" w:fill="auto"/>
          </w:tcPr>
          <w:p w14:paraId="2FEFDCE1" w14:textId="77777777" w:rsidR="002F7B4A" w:rsidRDefault="00000000">
            <w:pPr>
              <w:pStyle w:val="TAC"/>
              <w:rPr>
                <w:sz w:val="16"/>
                <w:szCs w:val="16"/>
              </w:rPr>
            </w:pPr>
            <w:r>
              <w:rPr>
                <w:sz w:val="16"/>
                <w:szCs w:val="16"/>
              </w:rPr>
              <w:t>2024-04</w:t>
            </w:r>
          </w:p>
        </w:tc>
        <w:tc>
          <w:tcPr>
            <w:tcW w:w="901" w:type="dxa"/>
            <w:shd w:val="solid" w:color="FFFFFF" w:fill="auto"/>
          </w:tcPr>
          <w:p w14:paraId="1FF97CAE" w14:textId="77777777" w:rsidR="002F7B4A" w:rsidRDefault="00000000">
            <w:pPr>
              <w:pStyle w:val="TAC"/>
              <w:rPr>
                <w:sz w:val="16"/>
                <w:szCs w:val="16"/>
              </w:rPr>
            </w:pPr>
            <w:r>
              <w:rPr>
                <w:sz w:val="16"/>
                <w:szCs w:val="16"/>
              </w:rPr>
              <w:t>SA5#154</w:t>
            </w:r>
          </w:p>
        </w:tc>
        <w:tc>
          <w:tcPr>
            <w:tcW w:w="1134" w:type="dxa"/>
            <w:shd w:val="solid" w:color="FFFFFF" w:fill="auto"/>
          </w:tcPr>
          <w:p w14:paraId="4130E9FD" w14:textId="77777777" w:rsidR="002F7B4A" w:rsidRDefault="002F7B4A">
            <w:pPr>
              <w:pStyle w:val="TAC"/>
              <w:rPr>
                <w:sz w:val="16"/>
                <w:szCs w:val="16"/>
              </w:rPr>
            </w:pPr>
          </w:p>
        </w:tc>
        <w:tc>
          <w:tcPr>
            <w:tcW w:w="567" w:type="dxa"/>
            <w:shd w:val="solid" w:color="FFFFFF" w:fill="auto"/>
          </w:tcPr>
          <w:p w14:paraId="0C8D7364" w14:textId="77777777" w:rsidR="002F7B4A" w:rsidRDefault="002F7B4A">
            <w:pPr>
              <w:pStyle w:val="TAC"/>
              <w:rPr>
                <w:sz w:val="16"/>
                <w:szCs w:val="16"/>
              </w:rPr>
            </w:pPr>
          </w:p>
        </w:tc>
        <w:tc>
          <w:tcPr>
            <w:tcW w:w="426" w:type="dxa"/>
            <w:shd w:val="solid" w:color="FFFFFF" w:fill="auto"/>
          </w:tcPr>
          <w:p w14:paraId="29908D0F" w14:textId="77777777" w:rsidR="002F7B4A" w:rsidRDefault="002F7B4A">
            <w:pPr>
              <w:pStyle w:val="TAC"/>
              <w:rPr>
                <w:sz w:val="16"/>
                <w:szCs w:val="16"/>
              </w:rPr>
            </w:pPr>
          </w:p>
        </w:tc>
        <w:tc>
          <w:tcPr>
            <w:tcW w:w="425" w:type="dxa"/>
            <w:shd w:val="solid" w:color="FFFFFF" w:fill="auto"/>
          </w:tcPr>
          <w:p w14:paraId="2980481A" w14:textId="77777777" w:rsidR="002F7B4A" w:rsidRDefault="002F7B4A">
            <w:pPr>
              <w:pStyle w:val="TAC"/>
              <w:rPr>
                <w:sz w:val="16"/>
                <w:szCs w:val="16"/>
              </w:rPr>
            </w:pPr>
          </w:p>
        </w:tc>
        <w:tc>
          <w:tcPr>
            <w:tcW w:w="4678" w:type="dxa"/>
            <w:shd w:val="solid" w:color="FFFFFF" w:fill="auto"/>
          </w:tcPr>
          <w:p w14:paraId="395AC425" w14:textId="77777777" w:rsidR="002F7B4A" w:rsidRDefault="00000000">
            <w:pPr>
              <w:pStyle w:val="TAL"/>
              <w:rPr>
                <w:sz w:val="16"/>
                <w:szCs w:val="16"/>
              </w:rPr>
            </w:pPr>
            <w:r>
              <w:rPr>
                <w:sz w:val="16"/>
                <w:szCs w:val="16"/>
              </w:rPr>
              <w:t>Initial skeleton</w:t>
            </w:r>
          </w:p>
        </w:tc>
        <w:tc>
          <w:tcPr>
            <w:tcW w:w="708" w:type="dxa"/>
            <w:shd w:val="solid" w:color="FFFFFF" w:fill="auto"/>
          </w:tcPr>
          <w:p w14:paraId="6A2389D8" w14:textId="77777777" w:rsidR="002F7B4A" w:rsidRDefault="00000000">
            <w:pPr>
              <w:pStyle w:val="TAC"/>
              <w:rPr>
                <w:sz w:val="16"/>
                <w:szCs w:val="16"/>
              </w:rPr>
            </w:pPr>
            <w:r>
              <w:rPr>
                <w:sz w:val="16"/>
                <w:szCs w:val="16"/>
              </w:rPr>
              <w:t>0.0.0</w:t>
            </w:r>
          </w:p>
        </w:tc>
      </w:tr>
      <w:tr w:rsidR="002F7B4A" w14:paraId="654F4F54" w14:textId="77777777">
        <w:tc>
          <w:tcPr>
            <w:tcW w:w="800" w:type="dxa"/>
            <w:shd w:val="solid" w:color="FFFFFF" w:fill="auto"/>
          </w:tcPr>
          <w:p w14:paraId="7C00D8ED" w14:textId="77777777" w:rsidR="002F7B4A" w:rsidRDefault="00000000">
            <w:pPr>
              <w:pStyle w:val="TAC"/>
              <w:rPr>
                <w:sz w:val="16"/>
                <w:szCs w:val="16"/>
              </w:rPr>
            </w:pPr>
            <w:r>
              <w:rPr>
                <w:sz w:val="16"/>
                <w:szCs w:val="16"/>
              </w:rPr>
              <w:t>2024-04</w:t>
            </w:r>
          </w:p>
        </w:tc>
        <w:tc>
          <w:tcPr>
            <w:tcW w:w="901" w:type="dxa"/>
            <w:shd w:val="solid" w:color="FFFFFF" w:fill="auto"/>
          </w:tcPr>
          <w:p w14:paraId="478EF050" w14:textId="77777777" w:rsidR="002F7B4A" w:rsidRDefault="00000000">
            <w:pPr>
              <w:pStyle w:val="TAC"/>
              <w:rPr>
                <w:sz w:val="16"/>
                <w:szCs w:val="16"/>
              </w:rPr>
            </w:pPr>
            <w:r>
              <w:rPr>
                <w:sz w:val="16"/>
                <w:szCs w:val="16"/>
              </w:rPr>
              <w:t>SA5#154</w:t>
            </w:r>
          </w:p>
        </w:tc>
        <w:tc>
          <w:tcPr>
            <w:tcW w:w="1134" w:type="dxa"/>
            <w:shd w:val="solid" w:color="FFFFFF" w:fill="auto"/>
          </w:tcPr>
          <w:p w14:paraId="51A5FC69" w14:textId="77777777" w:rsidR="002F7B4A" w:rsidRDefault="00000000">
            <w:pPr>
              <w:pStyle w:val="TAC"/>
              <w:rPr>
                <w:sz w:val="16"/>
                <w:szCs w:val="16"/>
                <w:lang w:eastAsia="zh-CN"/>
              </w:rPr>
            </w:pPr>
            <w:r>
              <w:rPr>
                <w:rFonts w:hint="eastAsia"/>
                <w:sz w:val="16"/>
                <w:szCs w:val="16"/>
                <w:lang w:eastAsia="zh-CN"/>
              </w:rPr>
              <w:t>S5-242132</w:t>
            </w:r>
          </w:p>
        </w:tc>
        <w:tc>
          <w:tcPr>
            <w:tcW w:w="567" w:type="dxa"/>
            <w:shd w:val="solid" w:color="FFFFFF" w:fill="auto"/>
          </w:tcPr>
          <w:p w14:paraId="67D12FB1" w14:textId="77777777" w:rsidR="002F7B4A" w:rsidRDefault="002F7B4A">
            <w:pPr>
              <w:pStyle w:val="TAC"/>
              <w:rPr>
                <w:sz w:val="16"/>
                <w:szCs w:val="16"/>
              </w:rPr>
            </w:pPr>
          </w:p>
        </w:tc>
        <w:tc>
          <w:tcPr>
            <w:tcW w:w="426" w:type="dxa"/>
            <w:shd w:val="solid" w:color="FFFFFF" w:fill="auto"/>
          </w:tcPr>
          <w:p w14:paraId="5F1F9A8D" w14:textId="77777777" w:rsidR="002F7B4A" w:rsidRDefault="002F7B4A">
            <w:pPr>
              <w:pStyle w:val="TAC"/>
              <w:rPr>
                <w:sz w:val="16"/>
                <w:szCs w:val="16"/>
              </w:rPr>
            </w:pPr>
          </w:p>
        </w:tc>
        <w:tc>
          <w:tcPr>
            <w:tcW w:w="425" w:type="dxa"/>
            <w:shd w:val="solid" w:color="FFFFFF" w:fill="auto"/>
          </w:tcPr>
          <w:p w14:paraId="5A78F9B9" w14:textId="77777777" w:rsidR="002F7B4A" w:rsidRDefault="002F7B4A">
            <w:pPr>
              <w:pStyle w:val="TAC"/>
              <w:rPr>
                <w:sz w:val="16"/>
                <w:szCs w:val="16"/>
              </w:rPr>
            </w:pPr>
          </w:p>
        </w:tc>
        <w:tc>
          <w:tcPr>
            <w:tcW w:w="4678" w:type="dxa"/>
            <w:shd w:val="solid" w:color="FFFFFF" w:fill="auto"/>
          </w:tcPr>
          <w:p w14:paraId="6E111AA0" w14:textId="77777777" w:rsidR="002F7B4A" w:rsidRDefault="00000000">
            <w:pPr>
              <w:pStyle w:val="TAL"/>
              <w:rPr>
                <w:sz w:val="16"/>
                <w:szCs w:val="16"/>
              </w:rPr>
            </w:pPr>
            <w:r>
              <w:rPr>
                <w:sz w:val="16"/>
                <w:szCs w:val="16"/>
              </w:rPr>
              <w:t>pCR TR 28.878 Add scope</w:t>
            </w:r>
          </w:p>
        </w:tc>
        <w:tc>
          <w:tcPr>
            <w:tcW w:w="708" w:type="dxa"/>
            <w:shd w:val="solid" w:color="FFFFFF" w:fill="auto"/>
          </w:tcPr>
          <w:p w14:paraId="213765F6" w14:textId="77777777" w:rsidR="002F7B4A" w:rsidRDefault="00000000">
            <w:pPr>
              <w:pStyle w:val="TAC"/>
              <w:rPr>
                <w:sz w:val="16"/>
                <w:szCs w:val="16"/>
                <w:lang w:eastAsia="zh-CN"/>
              </w:rPr>
            </w:pPr>
            <w:r>
              <w:rPr>
                <w:rFonts w:hint="eastAsia"/>
                <w:sz w:val="16"/>
                <w:szCs w:val="16"/>
                <w:lang w:eastAsia="zh-CN"/>
              </w:rPr>
              <w:t>0.1.0</w:t>
            </w:r>
          </w:p>
        </w:tc>
      </w:tr>
      <w:tr w:rsidR="002F7B4A" w14:paraId="405E5816" w14:textId="77777777">
        <w:tc>
          <w:tcPr>
            <w:tcW w:w="800" w:type="dxa"/>
            <w:shd w:val="solid" w:color="FFFFFF" w:fill="auto"/>
          </w:tcPr>
          <w:p w14:paraId="2EA335DD" w14:textId="77777777" w:rsidR="002F7B4A" w:rsidRDefault="00000000">
            <w:pPr>
              <w:pStyle w:val="TAC"/>
              <w:rPr>
                <w:sz w:val="16"/>
                <w:szCs w:val="16"/>
              </w:rPr>
            </w:pPr>
            <w:r>
              <w:rPr>
                <w:sz w:val="16"/>
                <w:szCs w:val="16"/>
              </w:rPr>
              <w:t>2024-04</w:t>
            </w:r>
          </w:p>
        </w:tc>
        <w:tc>
          <w:tcPr>
            <w:tcW w:w="901" w:type="dxa"/>
            <w:shd w:val="solid" w:color="FFFFFF" w:fill="auto"/>
          </w:tcPr>
          <w:p w14:paraId="46562BC9" w14:textId="77777777" w:rsidR="002F7B4A" w:rsidRDefault="00000000">
            <w:pPr>
              <w:pStyle w:val="TAC"/>
              <w:rPr>
                <w:sz w:val="16"/>
                <w:szCs w:val="16"/>
              </w:rPr>
            </w:pPr>
            <w:r>
              <w:rPr>
                <w:sz w:val="16"/>
                <w:szCs w:val="16"/>
              </w:rPr>
              <w:t>SA5#154</w:t>
            </w:r>
          </w:p>
        </w:tc>
        <w:tc>
          <w:tcPr>
            <w:tcW w:w="1134" w:type="dxa"/>
            <w:shd w:val="solid" w:color="FFFFFF" w:fill="auto"/>
          </w:tcPr>
          <w:p w14:paraId="72DAA950" w14:textId="77777777" w:rsidR="002F7B4A" w:rsidRDefault="00000000">
            <w:pPr>
              <w:pStyle w:val="TAC"/>
              <w:rPr>
                <w:sz w:val="16"/>
                <w:szCs w:val="16"/>
                <w:lang w:eastAsia="zh-CN"/>
              </w:rPr>
            </w:pPr>
            <w:r>
              <w:rPr>
                <w:rFonts w:hint="eastAsia"/>
                <w:sz w:val="16"/>
                <w:szCs w:val="16"/>
                <w:lang w:eastAsia="zh-CN"/>
              </w:rPr>
              <w:t>S5-242133</w:t>
            </w:r>
          </w:p>
        </w:tc>
        <w:tc>
          <w:tcPr>
            <w:tcW w:w="567" w:type="dxa"/>
            <w:shd w:val="solid" w:color="FFFFFF" w:fill="auto"/>
          </w:tcPr>
          <w:p w14:paraId="499E6676" w14:textId="77777777" w:rsidR="002F7B4A" w:rsidRDefault="002F7B4A">
            <w:pPr>
              <w:pStyle w:val="TAC"/>
              <w:rPr>
                <w:sz w:val="16"/>
                <w:szCs w:val="16"/>
              </w:rPr>
            </w:pPr>
          </w:p>
        </w:tc>
        <w:tc>
          <w:tcPr>
            <w:tcW w:w="426" w:type="dxa"/>
            <w:shd w:val="solid" w:color="FFFFFF" w:fill="auto"/>
          </w:tcPr>
          <w:p w14:paraId="5CCD9535" w14:textId="77777777" w:rsidR="002F7B4A" w:rsidRDefault="002F7B4A">
            <w:pPr>
              <w:pStyle w:val="TAC"/>
              <w:rPr>
                <w:sz w:val="16"/>
                <w:szCs w:val="16"/>
              </w:rPr>
            </w:pPr>
          </w:p>
        </w:tc>
        <w:tc>
          <w:tcPr>
            <w:tcW w:w="425" w:type="dxa"/>
            <w:shd w:val="solid" w:color="FFFFFF" w:fill="auto"/>
          </w:tcPr>
          <w:p w14:paraId="55E1F203" w14:textId="77777777" w:rsidR="002F7B4A" w:rsidRDefault="002F7B4A">
            <w:pPr>
              <w:pStyle w:val="TAC"/>
              <w:rPr>
                <w:sz w:val="16"/>
                <w:szCs w:val="16"/>
              </w:rPr>
            </w:pPr>
          </w:p>
        </w:tc>
        <w:tc>
          <w:tcPr>
            <w:tcW w:w="4678" w:type="dxa"/>
            <w:shd w:val="solid" w:color="FFFFFF" w:fill="auto"/>
          </w:tcPr>
          <w:p w14:paraId="580E3C2C" w14:textId="77777777" w:rsidR="002F7B4A" w:rsidRDefault="00000000">
            <w:pPr>
              <w:pStyle w:val="TAL"/>
              <w:rPr>
                <w:sz w:val="16"/>
                <w:szCs w:val="16"/>
              </w:rPr>
            </w:pPr>
            <w:r>
              <w:rPr>
                <w:sz w:val="16"/>
                <w:szCs w:val="16"/>
              </w:rPr>
              <w:t>pCR TR 28.878 Add structure</w:t>
            </w:r>
          </w:p>
        </w:tc>
        <w:tc>
          <w:tcPr>
            <w:tcW w:w="708" w:type="dxa"/>
            <w:shd w:val="solid" w:color="FFFFFF" w:fill="auto"/>
          </w:tcPr>
          <w:p w14:paraId="35275115" w14:textId="77777777" w:rsidR="002F7B4A" w:rsidRDefault="00000000">
            <w:pPr>
              <w:pStyle w:val="TAC"/>
              <w:rPr>
                <w:sz w:val="16"/>
                <w:szCs w:val="16"/>
              </w:rPr>
            </w:pPr>
            <w:r>
              <w:rPr>
                <w:rFonts w:hint="eastAsia"/>
                <w:sz w:val="16"/>
                <w:szCs w:val="16"/>
                <w:lang w:eastAsia="zh-CN"/>
              </w:rPr>
              <w:t>0.1.0</w:t>
            </w:r>
          </w:p>
        </w:tc>
      </w:tr>
      <w:tr w:rsidR="002F7B4A" w14:paraId="25E0DE0C" w14:textId="77777777">
        <w:tc>
          <w:tcPr>
            <w:tcW w:w="800" w:type="dxa"/>
            <w:shd w:val="solid" w:color="FFFFFF" w:fill="auto"/>
          </w:tcPr>
          <w:p w14:paraId="7E662C70" w14:textId="77777777" w:rsidR="002F7B4A" w:rsidRDefault="00000000">
            <w:pPr>
              <w:pStyle w:val="TAC"/>
              <w:rPr>
                <w:sz w:val="16"/>
                <w:szCs w:val="16"/>
              </w:rPr>
            </w:pPr>
            <w:r>
              <w:rPr>
                <w:sz w:val="16"/>
                <w:szCs w:val="16"/>
              </w:rPr>
              <w:t>2024-04</w:t>
            </w:r>
          </w:p>
        </w:tc>
        <w:tc>
          <w:tcPr>
            <w:tcW w:w="901" w:type="dxa"/>
            <w:shd w:val="solid" w:color="FFFFFF" w:fill="auto"/>
          </w:tcPr>
          <w:p w14:paraId="30C3CCD5" w14:textId="77777777" w:rsidR="002F7B4A" w:rsidRDefault="00000000">
            <w:pPr>
              <w:pStyle w:val="TAC"/>
              <w:rPr>
                <w:sz w:val="16"/>
                <w:szCs w:val="16"/>
              </w:rPr>
            </w:pPr>
            <w:r>
              <w:rPr>
                <w:sz w:val="16"/>
                <w:szCs w:val="16"/>
              </w:rPr>
              <w:t>SA5#154</w:t>
            </w:r>
          </w:p>
        </w:tc>
        <w:tc>
          <w:tcPr>
            <w:tcW w:w="1134" w:type="dxa"/>
            <w:shd w:val="solid" w:color="FFFFFF" w:fill="auto"/>
          </w:tcPr>
          <w:p w14:paraId="6295E2DD" w14:textId="77777777" w:rsidR="002F7B4A" w:rsidRDefault="00000000">
            <w:pPr>
              <w:pStyle w:val="TAC"/>
              <w:rPr>
                <w:sz w:val="16"/>
                <w:szCs w:val="16"/>
                <w:lang w:eastAsia="zh-CN"/>
              </w:rPr>
            </w:pPr>
            <w:r>
              <w:rPr>
                <w:rFonts w:hint="eastAsia"/>
                <w:sz w:val="16"/>
                <w:szCs w:val="16"/>
                <w:lang w:eastAsia="zh-CN"/>
              </w:rPr>
              <w:t>S5-242134</w:t>
            </w:r>
          </w:p>
        </w:tc>
        <w:tc>
          <w:tcPr>
            <w:tcW w:w="567" w:type="dxa"/>
            <w:shd w:val="solid" w:color="FFFFFF" w:fill="auto"/>
          </w:tcPr>
          <w:p w14:paraId="2B2D302C" w14:textId="77777777" w:rsidR="002F7B4A" w:rsidRDefault="002F7B4A">
            <w:pPr>
              <w:pStyle w:val="TAC"/>
              <w:rPr>
                <w:sz w:val="16"/>
                <w:szCs w:val="16"/>
              </w:rPr>
            </w:pPr>
          </w:p>
        </w:tc>
        <w:tc>
          <w:tcPr>
            <w:tcW w:w="426" w:type="dxa"/>
            <w:shd w:val="solid" w:color="FFFFFF" w:fill="auto"/>
          </w:tcPr>
          <w:p w14:paraId="7F9DD36F" w14:textId="77777777" w:rsidR="002F7B4A" w:rsidRDefault="002F7B4A">
            <w:pPr>
              <w:pStyle w:val="TAC"/>
              <w:rPr>
                <w:sz w:val="16"/>
                <w:szCs w:val="16"/>
              </w:rPr>
            </w:pPr>
          </w:p>
        </w:tc>
        <w:tc>
          <w:tcPr>
            <w:tcW w:w="425" w:type="dxa"/>
            <w:shd w:val="solid" w:color="FFFFFF" w:fill="auto"/>
          </w:tcPr>
          <w:p w14:paraId="64C54627" w14:textId="77777777" w:rsidR="002F7B4A" w:rsidRDefault="002F7B4A">
            <w:pPr>
              <w:pStyle w:val="TAC"/>
              <w:rPr>
                <w:sz w:val="16"/>
                <w:szCs w:val="16"/>
              </w:rPr>
            </w:pPr>
          </w:p>
        </w:tc>
        <w:tc>
          <w:tcPr>
            <w:tcW w:w="4678" w:type="dxa"/>
            <w:shd w:val="solid" w:color="FFFFFF" w:fill="auto"/>
          </w:tcPr>
          <w:p w14:paraId="7F2137AE" w14:textId="77777777" w:rsidR="002F7B4A" w:rsidRDefault="00000000">
            <w:pPr>
              <w:pStyle w:val="TAL"/>
              <w:rPr>
                <w:sz w:val="16"/>
                <w:szCs w:val="16"/>
              </w:rPr>
            </w:pPr>
            <w:r>
              <w:rPr>
                <w:sz w:val="16"/>
                <w:szCs w:val="16"/>
              </w:rPr>
              <w:t>pCR TR 28.878 Concepts and overview</w:t>
            </w:r>
          </w:p>
        </w:tc>
        <w:tc>
          <w:tcPr>
            <w:tcW w:w="708" w:type="dxa"/>
            <w:shd w:val="solid" w:color="FFFFFF" w:fill="auto"/>
          </w:tcPr>
          <w:p w14:paraId="38621588" w14:textId="77777777" w:rsidR="002F7B4A" w:rsidRDefault="00000000">
            <w:pPr>
              <w:pStyle w:val="TAC"/>
              <w:rPr>
                <w:sz w:val="16"/>
                <w:szCs w:val="16"/>
              </w:rPr>
            </w:pPr>
            <w:r>
              <w:rPr>
                <w:rFonts w:hint="eastAsia"/>
                <w:sz w:val="16"/>
                <w:szCs w:val="16"/>
                <w:lang w:eastAsia="zh-CN"/>
              </w:rPr>
              <w:t>0.1.0</w:t>
            </w:r>
          </w:p>
        </w:tc>
      </w:tr>
      <w:tr w:rsidR="002F7B4A" w14:paraId="393F72D9" w14:textId="77777777">
        <w:tc>
          <w:tcPr>
            <w:tcW w:w="800" w:type="dxa"/>
            <w:shd w:val="solid" w:color="FFFFFF" w:fill="auto"/>
          </w:tcPr>
          <w:p w14:paraId="3EB32B75" w14:textId="77777777" w:rsidR="002F7B4A" w:rsidRDefault="00000000">
            <w:pPr>
              <w:pStyle w:val="TAC"/>
              <w:rPr>
                <w:sz w:val="16"/>
                <w:szCs w:val="16"/>
              </w:rPr>
            </w:pPr>
            <w:r>
              <w:rPr>
                <w:sz w:val="16"/>
                <w:szCs w:val="16"/>
              </w:rPr>
              <w:t>2024-04</w:t>
            </w:r>
          </w:p>
        </w:tc>
        <w:tc>
          <w:tcPr>
            <w:tcW w:w="901" w:type="dxa"/>
            <w:shd w:val="solid" w:color="FFFFFF" w:fill="auto"/>
          </w:tcPr>
          <w:p w14:paraId="7A96EAB6" w14:textId="77777777" w:rsidR="002F7B4A" w:rsidRDefault="00000000">
            <w:pPr>
              <w:pStyle w:val="TAC"/>
              <w:rPr>
                <w:sz w:val="16"/>
                <w:szCs w:val="16"/>
              </w:rPr>
            </w:pPr>
            <w:r>
              <w:rPr>
                <w:sz w:val="16"/>
                <w:szCs w:val="16"/>
              </w:rPr>
              <w:t>SA5#154</w:t>
            </w:r>
          </w:p>
        </w:tc>
        <w:tc>
          <w:tcPr>
            <w:tcW w:w="1134" w:type="dxa"/>
            <w:shd w:val="solid" w:color="FFFFFF" w:fill="auto"/>
          </w:tcPr>
          <w:p w14:paraId="0AB745B3" w14:textId="77777777" w:rsidR="002F7B4A" w:rsidRDefault="00000000">
            <w:pPr>
              <w:pStyle w:val="TAC"/>
              <w:rPr>
                <w:sz w:val="16"/>
                <w:szCs w:val="16"/>
                <w:lang w:eastAsia="zh-CN"/>
              </w:rPr>
            </w:pPr>
            <w:r>
              <w:rPr>
                <w:rFonts w:hint="eastAsia"/>
                <w:sz w:val="16"/>
                <w:szCs w:val="16"/>
                <w:lang w:eastAsia="zh-CN"/>
              </w:rPr>
              <w:t>S5-242135</w:t>
            </w:r>
          </w:p>
        </w:tc>
        <w:tc>
          <w:tcPr>
            <w:tcW w:w="567" w:type="dxa"/>
            <w:shd w:val="solid" w:color="FFFFFF" w:fill="auto"/>
          </w:tcPr>
          <w:p w14:paraId="33F9A7FD" w14:textId="77777777" w:rsidR="002F7B4A" w:rsidRDefault="002F7B4A">
            <w:pPr>
              <w:pStyle w:val="TAC"/>
              <w:rPr>
                <w:sz w:val="16"/>
                <w:szCs w:val="16"/>
              </w:rPr>
            </w:pPr>
          </w:p>
        </w:tc>
        <w:tc>
          <w:tcPr>
            <w:tcW w:w="426" w:type="dxa"/>
            <w:shd w:val="solid" w:color="FFFFFF" w:fill="auto"/>
          </w:tcPr>
          <w:p w14:paraId="0BAE6516" w14:textId="77777777" w:rsidR="002F7B4A" w:rsidRDefault="002F7B4A">
            <w:pPr>
              <w:pStyle w:val="TAC"/>
              <w:rPr>
                <w:sz w:val="16"/>
                <w:szCs w:val="16"/>
              </w:rPr>
            </w:pPr>
          </w:p>
        </w:tc>
        <w:tc>
          <w:tcPr>
            <w:tcW w:w="425" w:type="dxa"/>
            <w:shd w:val="solid" w:color="FFFFFF" w:fill="auto"/>
          </w:tcPr>
          <w:p w14:paraId="3C68BE1B" w14:textId="77777777" w:rsidR="002F7B4A" w:rsidRDefault="002F7B4A">
            <w:pPr>
              <w:pStyle w:val="TAC"/>
              <w:rPr>
                <w:sz w:val="16"/>
                <w:szCs w:val="16"/>
              </w:rPr>
            </w:pPr>
          </w:p>
        </w:tc>
        <w:tc>
          <w:tcPr>
            <w:tcW w:w="4678" w:type="dxa"/>
            <w:shd w:val="solid" w:color="FFFFFF" w:fill="auto"/>
          </w:tcPr>
          <w:p w14:paraId="1951E5BB" w14:textId="77777777" w:rsidR="002F7B4A" w:rsidRDefault="00000000">
            <w:pPr>
              <w:pStyle w:val="TAL"/>
              <w:rPr>
                <w:sz w:val="16"/>
                <w:szCs w:val="16"/>
              </w:rPr>
            </w:pPr>
            <w:r>
              <w:rPr>
                <w:sz w:val="16"/>
                <w:szCs w:val="16"/>
              </w:rPr>
              <w:t>pCR TR 28.878 Add use case, requirements for Service-based management architecture and access requirements for MOCN</w:t>
            </w:r>
          </w:p>
        </w:tc>
        <w:tc>
          <w:tcPr>
            <w:tcW w:w="708" w:type="dxa"/>
            <w:shd w:val="solid" w:color="FFFFFF" w:fill="auto"/>
          </w:tcPr>
          <w:p w14:paraId="75E6FB31" w14:textId="77777777" w:rsidR="002F7B4A" w:rsidRDefault="00000000">
            <w:pPr>
              <w:pStyle w:val="TAC"/>
              <w:rPr>
                <w:sz w:val="16"/>
                <w:szCs w:val="16"/>
              </w:rPr>
            </w:pPr>
            <w:r>
              <w:rPr>
                <w:rFonts w:hint="eastAsia"/>
                <w:sz w:val="16"/>
                <w:szCs w:val="16"/>
                <w:lang w:eastAsia="zh-CN"/>
              </w:rPr>
              <w:t>0.1.0</w:t>
            </w:r>
          </w:p>
        </w:tc>
      </w:tr>
      <w:tr w:rsidR="002F7B4A" w14:paraId="2A99345D" w14:textId="77777777">
        <w:tc>
          <w:tcPr>
            <w:tcW w:w="800" w:type="dxa"/>
            <w:shd w:val="solid" w:color="FFFFFF" w:fill="auto"/>
          </w:tcPr>
          <w:p w14:paraId="5225C5F9" w14:textId="77777777" w:rsidR="002F7B4A" w:rsidRDefault="00000000">
            <w:pPr>
              <w:pStyle w:val="TAC"/>
              <w:rPr>
                <w:sz w:val="16"/>
                <w:szCs w:val="16"/>
              </w:rPr>
            </w:pPr>
            <w:r>
              <w:rPr>
                <w:sz w:val="16"/>
                <w:szCs w:val="16"/>
              </w:rPr>
              <w:t>2024-04</w:t>
            </w:r>
          </w:p>
        </w:tc>
        <w:tc>
          <w:tcPr>
            <w:tcW w:w="901" w:type="dxa"/>
            <w:shd w:val="solid" w:color="FFFFFF" w:fill="auto"/>
          </w:tcPr>
          <w:p w14:paraId="0E28C4D1" w14:textId="77777777" w:rsidR="002F7B4A" w:rsidRDefault="00000000">
            <w:pPr>
              <w:pStyle w:val="TAC"/>
              <w:rPr>
                <w:sz w:val="16"/>
                <w:szCs w:val="16"/>
              </w:rPr>
            </w:pPr>
            <w:r>
              <w:rPr>
                <w:sz w:val="16"/>
                <w:szCs w:val="16"/>
              </w:rPr>
              <w:t>SA5#154</w:t>
            </w:r>
          </w:p>
        </w:tc>
        <w:tc>
          <w:tcPr>
            <w:tcW w:w="1134" w:type="dxa"/>
            <w:shd w:val="solid" w:color="FFFFFF" w:fill="auto"/>
          </w:tcPr>
          <w:p w14:paraId="4D1333DB" w14:textId="77777777" w:rsidR="002F7B4A" w:rsidRDefault="00000000">
            <w:pPr>
              <w:pStyle w:val="TAC"/>
              <w:rPr>
                <w:sz w:val="16"/>
                <w:szCs w:val="16"/>
                <w:lang w:eastAsia="zh-CN"/>
              </w:rPr>
            </w:pPr>
            <w:r>
              <w:rPr>
                <w:rFonts w:hint="eastAsia"/>
                <w:sz w:val="16"/>
                <w:szCs w:val="16"/>
                <w:lang w:eastAsia="zh-CN"/>
              </w:rPr>
              <w:t>S5-242136</w:t>
            </w:r>
          </w:p>
        </w:tc>
        <w:tc>
          <w:tcPr>
            <w:tcW w:w="567" w:type="dxa"/>
            <w:shd w:val="solid" w:color="FFFFFF" w:fill="auto"/>
          </w:tcPr>
          <w:p w14:paraId="74B93FA8" w14:textId="77777777" w:rsidR="002F7B4A" w:rsidRDefault="002F7B4A">
            <w:pPr>
              <w:pStyle w:val="TAC"/>
              <w:rPr>
                <w:sz w:val="16"/>
                <w:szCs w:val="16"/>
              </w:rPr>
            </w:pPr>
          </w:p>
        </w:tc>
        <w:tc>
          <w:tcPr>
            <w:tcW w:w="426" w:type="dxa"/>
            <w:shd w:val="solid" w:color="FFFFFF" w:fill="auto"/>
          </w:tcPr>
          <w:p w14:paraId="01CC0DD7" w14:textId="77777777" w:rsidR="002F7B4A" w:rsidRDefault="002F7B4A">
            <w:pPr>
              <w:pStyle w:val="TAC"/>
              <w:rPr>
                <w:sz w:val="16"/>
                <w:szCs w:val="16"/>
              </w:rPr>
            </w:pPr>
          </w:p>
        </w:tc>
        <w:tc>
          <w:tcPr>
            <w:tcW w:w="425" w:type="dxa"/>
            <w:shd w:val="solid" w:color="FFFFFF" w:fill="auto"/>
          </w:tcPr>
          <w:p w14:paraId="0C3BA3B0" w14:textId="77777777" w:rsidR="002F7B4A" w:rsidRDefault="002F7B4A">
            <w:pPr>
              <w:pStyle w:val="TAC"/>
              <w:rPr>
                <w:sz w:val="16"/>
                <w:szCs w:val="16"/>
              </w:rPr>
            </w:pPr>
          </w:p>
        </w:tc>
        <w:tc>
          <w:tcPr>
            <w:tcW w:w="4678" w:type="dxa"/>
            <w:shd w:val="solid" w:color="FFFFFF" w:fill="auto"/>
          </w:tcPr>
          <w:p w14:paraId="67033B5A" w14:textId="77777777" w:rsidR="002F7B4A" w:rsidRDefault="00000000">
            <w:pPr>
              <w:pStyle w:val="TAL"/>
              <w:rPr>
                <w:sz w:val="16"/>
                <w:szCs w:val="16"/>
              </w:rPr>
            </w:pPr>
            <w:r>
              <w:rPr>
                <w:sz w:val="16"/>
                <w:szCs w:val="16"/>
              </w:rPr>
              <w:t>pCR TR 28.878 Add use case, requirements for Trace job and collection requirements for POPs</w:t>
            </w:r>
          </w:p>
        </w:tc>
        <w:tc>
          <w:tcPr>
            <w:tcW w:w="708" w:type="dxa"/>
            <w:shd w:val="solid" w:color="FFFFFF" w:fill="auto"/>
          </w:tcPr>
          <w:p w14:paraId="0208E72C" w14:textId="77777777" w:rsidR="002F7B4A" w:rsidRDefault="00000000">
            <w:pPr>
              <w:pStyle w:val="TAC"/>
              <w:rPr>
                <w:sz w:val="16"/>
                <w:szCs w:val="16"/>
              </w:rPr>
            </w:pPr>
            <w:r>
              <w:rPr>
                <w:rFonts w:hint="eastAsia"/>
                <w:sz w:val="16"/>
                <w:szCs w:val="16"/>
                <w:lang w:eastAsia="zh-CN"/>
              </w:rPr>
              <w:t>0.1.0</w:t>
            </w:r>
          </w:p>
        </w:tc>
      </w:tr>
      <w:tr w:rsidR="002F7B4A" w14:paraId="0DD9AD1E" w14:textId="77777777">
        <w:tc>
          <w:tcPr>
            <w:tcW w:w="800" w:type="dxa"/>
            <w:shd w:val="solid" w:color="FFFFFF" w:fill="auto"/>
          </w:tcPr>
          <w:p w14:paraId="527AA229" w14:textId="77777777" w:rsidR="002F7B4A" w:rsidRDefault="00000000">
            <w:pPr>
              <w:pStyle w:val="TAC"/>
              <w:rPr>
                <w:sz w:val="16"/>
                <w:szCs w:val="16"/>
              </w:rPr>
            </w:pPr>
            <w:r>
              <w:rPr>
                <w:rFonts w:hint="eastAsia"/>
                <w:sz w:val="16"/>
                <w:szCs w:val="16"/>
                <w:lang w:val="en-US" w:eastAsia="zh-CN"/>
              </w:rPr>
              <w:t>2024-05</w:t>
            </w:r>
          </w:p>
        </w:tc>
        <w:tc>
          <w:tcPr>
            <w:tcW w:w="901" w:type="dxa"/>
            <w:shd w:val="solid" w:color="FFFFFF" w:fill="auto"/>
          </w:tcPr>
          <w:p w14:paraId="45ABEF96" w14:textId="77777777" w:rsidR="002F7B4A" w:rsidRDefault="00000000">
            <w:pPr>
              <w:pStyle w:val="TAC"/>
              <w:rPr>
                <w:sz w:val="16"/>
                <w:szCs w:val="16"/>
              </w:rPr>
            </w:pPr>
            <w:r>
              <w:rPr>
                <w:rFonts w:hint="eastAsia"/>
                <w:sz w:val="16"/>
                <w:szCs w:val="16"/>
                <w:lang w:val="en-US" w:eastAsia="zh-CN"/>
              </w:rPr>
              <w:t>SA5#155</w:t>
            </w:r>
          </w:p>
        </w:tc>
        <w:tc>
          <w:tcPr>
            <w:tcW w:w="1134" w:type="dxa"/>
            <w:shd w:val="solid" w:color="FFFFFF" w:fill="auto"/>
          </w:tcPr>
          <w:p w14:paraId="70132E86" w14:textId="77777777" w:rsidR="002F7B4A" w:rsidRDefault="00000000">
            <w:pPr>
              <w:pStyle w:val="TAC"/>
              <w:rPr>
                <w:sz w:val="16"/>
                <w:szCs w:val="16"/>
                <w:lang w:eastAsia="zh-CN"/>
              </w:rPr>
            </w:pPr>
            <w:r>
              <w:rPr>
                <w:rFonts w:hint="eastAsia"/>
                <w:sz w:val="16"/>
                <w:szCs w:val="16"/>
                <w:lang w:val="en-US" w:eastAsia="zh-CN"/>
              </w:rPr>
              <w:t>S5-243327</w:t>
            </w:r>
          </w:p>
        </w:tc>
        <w:tc>
          <w:tcPr>
            <w:tcW w:w="567" w:type="dxa"/>
            <w:shd w:val="solid" w:color="FFFFFF" w:fill="auto"/>
          </w:tcPr>
          <w:p w14:paraId="2AECAD23" w14:textId="77777777" w:rsidR="002F7B4A" w:rsidRDefault="002F7B4A">
            <w:pPr>
              <w:pStyle w:val="TAC"/>
              <w:rPr>
                <w:sz w:val="16"/>
                <w:szCs w:val="16"/>
              </w:rPr>
            </w:pPr>
          </w:p>
        </w:tc>
        <w:tc>
          <w:tcPr>
            <w:tcW w:w="426" w:type="dxa"/>
            <w:shd w:val="solid" w:color="FFFFFF" w:fill="auto"/>
          </w:tcPr>
          <w:p w14:paraId="54BAE544" w14:textId="77777777" w:rsidR="002F7B4A" w:rsidRDefault="002F7B4A">
            <w:pPr>
              <w:pStyle w:val="TAC"/>
              <w:rPr>
                <w:sz w:val="16"/>
                <w:szCs w:val="16"/>
              </w:rPr>
            </w:pPr>
          </w:p>
        </w:tc>
        <w:tc>
          <w:tcPr>
            <w:tcW w:w="425" w:type="dxa"/>
            <w:shd w:val="solid" w:color="FFFFFF" w:fill="auto"/>
          </w:tcPr>
          <w:p w14:paraId="20FA3B78" w14:textId="77777777" w:rsidR="002F7B4A" w:rsidRDefault="002F7B4A">
            <w:pPr>
              <w:pStyle w:val="TAC"/>
              <w:rPr>
                <w:sz w:val="16"/>
                <w:szCs w:val="16"/>
              </w:rPr>
            </w:pPr>
          </w:p>
        </w:tc>
        <w:tc>
          <w:tcPr>
            <w:tcW w:w="4678" w:type="dxa"/>
            <w:shd w:val="solid" w:color="FFFFFF" w:fill="auto"/>
          </w:tcPr>
          <w:p w14:paraId="3AC8354C" w14:textId="77777777" w:rsidR="002F7B4A" w:rsidRDefault="00000000">
            <w:pPr>
              <w:pStyle w:val="TAL"/>
              <w:rPr>
                <w:sz w:val="16"/>
                <w:szCs w:val="16"/>
              </w:rPr>
            </w:pPr>
            <w:r>
              <w:rPr>
                <w:rFonts w:hint="eastAsia"/>
                <w:sz w:val="16"/>
                <w:szCs w:val="16"/>
              </w:rPr>
              <w:t>pCR TR 28.878 Update Use Case#1 Service-based management architecture and access requirements for MOCN</w:t>
            </w:r>
          </w:p>
        </w:tc>
        <w:tc>
          <w:tcPr>
            <w:tcW w:w="708" w:type="dxa"/>
            <w:shd w:val="solid" w:color="FFFFFF" w:fill="auto"/>
          </w:tcPr>
          <w:p w14:paraId="2DB1821F" w14:textId="77777777" w:rsidR="002F7B4A" w:rsidRDefault="00000000">
            <w:pPr>
              <w:pStyle w:val="TAC"/>
              <w:rPr>
                <w:sz w:val="16"/>
                <w:szCs w:val="16"/>
                <w:lang w:val="en-US" w:eastAsia="zh-CN"/>
              </w:rPr>
            </w:pPr>
            <w:r>
              <w:rPr>
                <w:rFonts w:hint="eastAsia"/>
                <w:sz w:val="16"/>
                <w:szCs w:val="16"/>
                <w:lang w:val="en-US" w:eastAsia="zh-CN"/>
              </w:rPr>
              <w:t>0.2.0</w:t>
            </w:r>
          </w:p>
        </w:tc>
      </w:tr>
      <w:tr w:rsidR="002F7B4A" w14:paraId="5AA81A76" w14:textId="77777777">
        <w:tc>
          <w:tcPr>
            <w:tcW w:w="800" w:type="dxa"/>
            <w:shd w:val="solid" w:color="FFFFFF" w:fill="auto"/>
          </w:tcPr>
          <w:p w14:paraId="72D300CE" w14:textId="77777777" w:rsidR="002F7B4A" w:rsidRDefault="00000000">
            <w:pPr>
              <w:pStyle w:val="TAC"/>
              <w:rPr>
                <w:sz w:val="16"/>
                <w:szCs w:val="16"/>
                <w:lang w:val="en-US" w:eastAsia="zh-CN"/>
              </w:rPr>
            </w:pPr>
            <w:r>
              <w:rPr>
                <w:rFonts w:hint="eastAsia"/>
                <w:sz w:val="16"/>
                <w:szCs w:val="16"/>
                <w:lang w:val="en-US" w:eastAsia="zh-CN"/>
              </w:rPr>
              <w:t>2024-05</w:t>
            </w:r>
          </w:p>
        </w:tc>
        <w:tc>
          <w:tcPr>
            <w:tcW w:w="901" w:type="dxa"/>
            <w:shd w:val="solid" w:color="FFFFFF" w:fill="auto"/>
          </w:tcPr>
          <w:p w14:paraId="23D2E5C9" w14:textId="77777777" w:rsidR="002F7B4A" w:rsidRDefault="00000000">
            <w:pPr>
              <w:pStyle w:val="TAC"/>
              <w:rPr>
                <w:sz w:val="16"/>
                <w:szCs w:val="16"/>
                <w:lang w:val="en-US" w:eastAsia="zh-CN"/>
              </w:rPr>
            </w:pPr>
            <w:r>
              <w:rPr>
                <w:rFonts w:hint="eastAsia"/>
                <w:sz w:val="16"/>
                <w:szCs w:val="16"/>
                <w:lang w:val="en-US" w:eastAsia="zh-CN"/>
              </w:rPr>
              <w:t>SA5#155</w:t>
            </w:r>
          </w:p>
        </w:tc>
        <w:tc>
          <w:tcPr>
            <w:tcW w:w="1134" w:type="dxa"/>
            <w:shd w:val="solid" w:color="FFFFFF" w:fill="auto"/>
          </w:tcPr>
          <w:p w14:paraId="6CC608BD" w14:textId="77777777" w:rsidR="002F7B4A" w:rsidRDefault="00000000">
            <w:pPr>
              <w:pStyle w:val="TAC"/>
              <w:rPr>
                <w:sz w:val="16"/>
                <w:szCs w:val="16"/>
                <w:lang w:val="en-US" w:eastAsia="zh-CN"/>
              </w:rPr>
            </w:pPr>
            <w:r>
              <w:rPr>
                <w:rFonts w:hint="eastAsia"/>
                <w:sz w:val="16"/>
                <w:szCs w:val="16"/>
                <w:lang w:val="en-US" w:eastAsia="zh-CN"/>
              </w:rPr>
              <w:t>S5-243327</w:t>
            </w:r>
          </w:p>
        </w:tc>
        <w:tc>
          <w:tcPr>
            <w:tcW w:w="567" w:type="dxa"/>
            <w:shd w:val="solid" w:color="FFFFFF" w:fill="auto"/>
          </w:tcPr>
          <w:p w14:paraId="044A27C2" w14:textId="77777777" w:rsidR="002F7B4A" w:rsidRDefault="002F7B4A">
            <w:pPr>
              <w:pStyle w:val="TAC"/>
              <w:rPr>
                <w:sz w:val="16"/>
                <w:szCs w:val="16"/>
              </w:rPr>
            </w:pPr>
          </w:p>
        </w:tc>
        <w:tc>
          <w:tcPr>
            <w:tcW w:w="426" w:type="dxa"/>
            <w:shd w:val="solid" w:color="FFFFFF" w:fill="auto"/>
          </w:tcPr>
          <w:p w14:paraId="2BE402F0" w14:textId="77777777" w:rsidR="002F7B4A" w:rsidRDefault="002F7B4A">
            <w:pPr>
              <w:pStyle w:val="TAC"/>
              <w:rPr>
                <w:sz w:val="16"/>
                <w:szCs w:val="16"/>
              </w:rPr>
            </w:pPr>
          </w:p>
        </w:tc>
        <w:tc>
          <w:tcPr>
            <w:tcW w:w="425" w:type="dxa"/>
            <w:shd w:val="solid" w:color="FFFFFF" w:fill="auto"/>
          </w:tcPr>
          <w:p w14:paraId="65517346" w14:textId="77777777" w:rsidR="002F7B4A" w:rsidRDefault="002F7B4A">
            <w:pPr>
              <w:pStyle w:val="TAC"/>
              <w:rPr>
                <w:sz w:val="16"/>
                <w:szCs w:val="16"/>
              </w:rPr>
            </w:pPr>
          </w:p>
        </w:tc>
        <w:tc>
          <w:tcPr>
            <w:tcW w:w="4678" w:type="dxa"/>
            <w:shd w:val="solid" w:color="FFFFFF" w:fill="auto"/>
          </w:tcPr>
          <w:p w14:paraId="00C02637" w14:textId="77777777" w:rsidR="002F7B4A" w:rsidRDefault="00000000">
            <w:pPr>
              <w:pStyle w:val="TAL"/>
              <w:rPr>
                <w:sz w:val="16"/>
                <w:szCs w:val="16"/>
              </w:rPr>
            </w:pPr>
            <w:r>
              <w:rPr>
                <w:rFonts w:hint="eastAsia"/>
                <w:sz w:val="16"/>
                <w:szCs w:val="16"/>
              </w:rPr>
              <w:t>pCR TR 28.878 Add concepts and background of Indirect Network Sharing</w:t>
            </w:r>
          </w:p>
        </w:tc>
        <w:tc>
          <w:tcPr>
            <w:tcW w:w="708" w:type="dxa"/>
            <w:shd w:val="solid" w:color="FFFFFF" w:fill="auto"/>
          </w:tcPr>
          <w:p w14:paraId="6686C107" w14:textId="77777777" w:rsidR="002F7B4A" w:rsidRDefault="00000000">
            <w:pPr>
              <w:pStyle w:val="TAC"/>
              <w:rPr>
                <w:sz w:val="16"/>
                <w:szCs w:val="16"/>
                <w:lang w:val="en-US" w:eastAsia="zh-CN"/>
              </w:rPr>
            </w:pPr>
            <w:r>
              <w:rPr>
                <w:rFonts w:hint="eastAsia"/>
                <w:sz w:val="16"/>
                <w:szCs w:val="16"/>
                <w:lang w:val="en-US" w:eastAsia="zh-CN"/>
              </w:rPr>
              <w:t>0.2.0</w:t>
            </w:r>
          </w:p>
        </w:tc>
      </w:tr>
      <w:tr w:rsidR="002F7B4A" w14:paraId="624D559B" w14:textId="77777777">
        <w:tc>
          <w:tcPr>
            <w:tcW w:w="800" w:type="dxa"/>
            <w:shd w:val="solid" w:color="FFFFFF" w:fill="auto"/>
          </w:tcPr>
          <w:p w14:paraId="7E0BFBE7" w14:textId="77777777" w:rsidR="002F7B4A" w:rsidRDefault="00000000">
            <w:pPr>
              <w:pStyle w:val="TAC"/>
              <w:rPr>
                <w:sz w:val="16"/>
                <w:szCs w:val="16"/>
                <w:lang w:val="en-US" w:eastAsia="zh-CN"/>
              </w:rPr>
            </w:pPr>
            <w:r>
              <w:rPr>
                <w:rFonts w:hint="eastAsia"/>
                <w:sz w:val="16"/>
                <w:szCs w:val="16"/>
                <w:lang w:val="en-US" w:eastAsia="zh-CN"/>
              </w:rPr>
              <w:t>2024-05</w:t>
            </w:r>
          </w:p>
        </w:tc>
        <w:tc>
          <w:tcPr>
            <w:tcW w:w="901" w:type="dxa"/>
            <w:shd w:val="solid" w:color="FFFFFF" w:fill="auto"/>
          </w:tcPr>
          <w:p w14:paraId="2CCBC15C" w14:textId="77777777" w:rsidR="002F7B4A" w:rsidRDefault="00000000">
            <w:pPr>
              <w:pStyle w:val="TAC"/>
              <w:rPr>
                <w:sz w:val="16"/>
                <w:szCs w:val="16"/>
                <w:lang w:val="en-US" w:eastAsia="zh-CN"/>
              </w:rPr>
            </w:pPr>
            <w:r>
              <w:rPr>
                <w:rFonts w:hint="eastAsia"/>
                <w:sz w:val="16"/>
                <w:szCs w:val="16"/>
                <w:lang w:val="en-US" w:eastAsia="zh-CN"/>
              </w:rPr>
              <w:t>SA5#155</w:t>
            </w:r>
          </w:p>
        </w:tc>
        <w:tc>
          <w:tcPr>
            <w:tcW w:w="1134" w:type="dxa"/>
            <w:shd w:val="solid" w:color="FFFFFF" w:fill="auto"/>
          </w:tcPr>
          <w:p w14:paraId="1FC5A464" w14:textId="77777777" w:rsidR="002F7B4A" w:rsidRDefault="00000000">
            <w:pPr>
              <w:pStyle w:val="TAC"/>
              <w:rPr>
                <w:sz w:val="16"/>
                <w:szCs w:val="16"/>
                <w:lang w:val="en-US" w:eastAsia="zh-CN"/>
              </w:rPr>
            </w:pPr>
            <w:r>
              <w:rPr>
                <w:rFonts w:hint="eastAsia"/>
                <w:sz w:val="16"/>
                <w:szCs w:val="16"/>
                <w:lang w:val="en-US" w:eastAsia="zh-CN"/>
              </w:rPr>
              <w:t>S5-243328</w:t>
            </w:r>
          </w:p>
        </w:tc>
        <w:tc>
          <w:tcPr>
            <w:tcW w:w="567" w:type="dxa"/>
            <w:shd w:val="solid" w:color="FFFFFF" w:fill="auto"/>
          </w:tcPr>
          <w:p w14:paraId="7C404C1E" w14:textId="77777777" w:rsidR="002F7B4A" w:rsidRDefault="002F7B4A">
            <w:pPr>
              <w:pStyle w:val="TAC"/>
              <w:rPr>
                <w:sz w:val="16"/>
                <w:szCs w:val="16"/>
              </w:rPr>
            </w:pPr>
          </w:p>
        </w:tc>
        <w:tc>
          <w:tcPr>
            <w:tcW w:w="426" w:type="dxa"/>
            <w:shd w:val="solid" w:color="FFFFFF" w:fill="auto"/>
          </w:tcPr>
          <w:p w14:paraId="49B51927" w14:textId="77777777" w:rsidR="002F7B4A" w:rsidRDefault="002F7B4A">
            <w:pPr>
              <w:pStyle w:val="TAC"/>
              <w:rPr>
                <w:sz w:val="16"/>
                <w:szCs w:val="16"/>
              </w:rPr>
            </w:pPr>
          </w:p>
        </w:tc>
        <w:tc>
          <w:tcPr>
            <w:tcW w:w="425" w:type="dxa"/>
            <w:shd w:val="solid" w:color="FFFFFF" w:fill="auto"/>
          </w:tcPr>
          <w:p w14:paraId="4392C98E" w14:textId="77777777" w:rsidR="002F7B4A" w:rsidRDefault="002F7B4A">
            <w:pPr>
              <w:pStyle w:val="TAC"/>
              <w:rPr>
                <w:sz w:val="16"/>
                <w:szCs w:val="16"/>
              </w:rPr>
            </w:pPr>
          </w:p>
        </w:tc>
        <w:tc>
          <w:tcPr>
            <w:tcW w:w="4678" w:type="dxa"/>
            <w:shd w:val="solid" w:color="FFFFFF" w:fill="auto"/>
          </w:tcPr>
          <w:p w14:paraId="714B2500" w14:textId="77777777" w:rsidR="002F7B4A" w:rsidRDefault="00000000">
            <w:pPr>
              <w:pStyle w:val="TAL"/>
              <w:rPr>
                <w:sz w:val="16"/>
                <w:szCs w:val="16"/>
              </w:rPr>
            </w:pPr>
            <w:r>
              <w:rPr>
                <w:rFonts w:hint="eastAsia"/>
                <w:sz w:val="16"/>
                <w:szCs w:val="16"/>
              </w:rPr>
              <w:t>pCR TR 28.878 Add new use case and requirements on S-RAN management of Indirect Network Sharing</w:t>
            </w:r>
          </w:p>
        </w:tc>
        <w:tc>
          <w:tcPr>
            <w:tcW w:w="708" w:type="dxa"/>
            <w:shd w:val="solid" w:color="FFFFFF" w:fill="auto"/>
          </w:tcPr>
          <w:p w14:paraId="6AD757B9" w14:textId="77777777" w:rsidR="002F7B4A" w:rsidRDefault="00000000">
            <w:pPr>
              <w:pStyle w:val="TAC"/>
              <w:rPr>
                <w:sz w:val="16"/>
                <w:szCs w:val="16"/>
                <w:lang w:val="en-US" w:eastAsia="zh-CN"/>
              </w:rPr>
            </w:pPr>
            <w:r>
              <w:rPr>
                <w:rFonts w:hint="eastAsia"/>
                <w:sz w:val="16"/>
                <w:szCs w:val="16"/>
                <w:lang w:val="en-US" w:eastAsia="zh-CN"/>
              </w:rPr>
              <w:t>0.2.0</w:t>
            </w:r>
          </w:p>
        </w:tc>
      </w:tr>
      <w:tr w:rsidR="002F7B4A" w14:paraId="3E5B915A" w14:textId="77777777">
        <w:tc>
          <w:tcPr>
            <w:tcW w:w="800" w:type="dxa"/>
            <w:shd w:val="solid" w:color="FFFFFF" w:fill="auto"/>
          </w:tcPr>
          <w:p w14:paraId="4BDA0FD2"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079DD671"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4D3856C9" w14:textId="77777777" w:rsidR="002F7B4A" w:rsidRDefault="00000000">
            <w:pPr>
              <w:pStyle w:val="TAC"/>
              <w:rPr>
                <w:sz w:val="16"/>
                <w:szCs w:val="16"/>
                <w:lang w:val="en-US" w:eastAsia="zh-CN"/>
              </w:rPr>
            </w:pPr>
            <w:r>
              <w:rPr>
                <w:rFonts w:hint="eastAsia"/>
                <w:sz w:val="16"/>
                <w:szCs w:val="16"/>
                <w:lang w:val="en-US" w:eastAsia="zh-CN"/>
              </w:rPr>
              <w:t>S5-244854</w:t>
            </w:r>
          </w:p>
        </w:tc>
        <w:tc>
          <w:tcPr>
            <w:tcW w:w="567" w:type="dxa"/>
            <w:shd w:val="solid" w:color="FFFFFF" w:fill="auto"/>
          </w:tcPr>
          <w:p w14:paraId="05663D88" w14:textId="77777777" w:rsidR="002F7B4A" w:rsidRDefault="002F7B4A">
            <w:pPr>
              <w:pStyle w:val="TAC"/>
              <w:rPr>
                <w:sz w:val="16"/>
                <w:szCs w:val="16"/>
              </w:rPr>
            </w:pPr>
          </w:p>
        </w:tc>
        <w:tc>
          <w:tcPr>
            <w:tcW w:w="426" w:type="dxa"/>
            <w:shd w:val="solid" w:color="FFFFFF" w:fill="auto"/>
          </w:tcPr>
          <w:p w14:paraId="3E533C16" w14:textId="77777777" w:rsidR="002F7B4A" w:rsidRDefault="002F7B4A">
            <w:pPr>
              <w:pStyle w:val="TAC"/>
              <w:rPr>
                <w:sz w:val="16"/>
                <w:szCs w:val="16"/>
              </w:rPr>
            </w:pPr>
          </w:p>
        </w:tc>
        <w:tc>
          <w:tcPr>
            <w:tcW w:w="425" w:type="dxa"/>
            <w:shd w:val="solid" w:color="FFFFFF" w:fill="auto"/>
          </w:tcPr>
          <w:p w14:paraId="1A34DBE1" w14:textId="77777777" w:rsidR="002F7B4A" w:rsidRDefault="002F7B4A">
            <w:pPr>
              <w:pStyle w:val="TAC"/>
              <w:rPr>
                <w:sz w:val="16"/>
                <w:szCs w:val="16"/>
              </w:rPr>
            </w:pPr>
          </w:p>
        </w:tc>
        <w:tc>
          <w:tcPr>
            <w:tcW w:w="4678" w:type="dxa"/>
            <w:shd w:val="solid" w:color="FFFFFF" w:fill="auto"/>
          </w:tcPr>
          <w:p w14:paraId="78E40FF1" w14:textId="77777777" w:rsidR="002F7B4A" w:rsidRDefault="00000000">
            <w:pPr>
              <w:pStyle w:val="TAL"/>
              <w:rPr>
                <w:sz w:val="16"/>
                <w:szCs w:val="16"/>
              </w:rPr>
            </w:pPr>
            <w:r>
              <w:rPr>
                <w:rFonts w:hint="eastAsia"/>
                <w:sz w:val="16"/>
                <w:szCs w:val="16"/>
              </w:rPr>
              <w:t>pCR TR 28.878 Add potential solution for Service-based management architecture and access requirements for MOCN</w:t>
            </w:r>
          </w:p>
        </w:tc>
        <w:tc>
          <w:tcPr>
            <w:tcW w:w="708" w:type="dxa"/>
            <w:shd w:val="solid" w:color="FFFFFF" w:fill="auto"/>
          </w:tcPr>
          <w:p w14:paraId="60447C25" w14:textId="77777777" w:rsidR="002F7B4A" w:rsidRDefault="00000000">
            <w:pPr>
              <w:pStyle w:val="TAC"/>
              <w:rPr>
                <w:sz w:val="16"/>
                <w:szCs w:val="16"/>
                <w:lang w:val="en-US" w:eastAsia="zh-CN"/>
              </w:rPr>
            </w:pPr>
            <w:r>
              <w:rPr>
                <w:rFonts w:hint="eastAsia"/>
                <w:sz w:val="16"/>
                <w:szCs w:val="16"/>
                <w:lang w:val="en-US" w:eastAsia="zh-CN"/>
              </w:rPr>
              <w:t>0.3.0</w:t>
            </w:r>
          </w:p>
        </w:tc>
      </w:tr>
      <w:tr w:rsidR="002F7B4A" w14:paraId="4231E0B7" w14:textId="77777777">
        <w:tc>
          <w:tcPr>
            <w:tcW w:w="800" w:type="dxa"/>
            <w:shd w:val="solid" w:color="FFFFFF" w:fill="auto"/>
          </w:tcPr>
          <w:p w14:paraId="59E3F17A"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18B3AF9D"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4064C8CA" w14:textId="77777777" w:rsidR="002F7B4A" w:rsidRDefault="00000000">
            <w:pPr>
              <w:pStyle w:val="TAC"/>
              <w:rPr>
                <w:sz w:val="16"/>
                <w:szCs w:val="16"/>
                <w:lang w:val="en-US" w:eastAsia="zh-CN"/>
              </w:rPr>
            </w:pPr>
            <w:r>
              <w:rPr>
                <w:rFonts w:hint="eastAsia"/>
                <w:sz w:val="16"/>
                <w:szCs w:val="16"/>
                <w:lang w:val="en-US" w:eastAsia="zh-CN"/>
              </w:rPr>
              <w:t>S5-244855</w:t>
            </w:r>
          </w:p>
        </w:tc>
        <w:tc>
          <w:tcPr>
            <w:tcW w:w="567" w:type="dxa"/>
            <w:shd w:val="solid" w:color="FFFFFF" w:fill="auto"/>
          </w:tcPr>
          <w:p w14:paraId="7577D468" w14:textId="77777777" w:rsidR="002F7B4A" w:rsidRDefault="002F7B4A">
            <w:pPr>
              <w:pStyle w:val="TAC"/>
              <w:rPr>
                <w:sz w:val="16"/>
                <w:szCs w:val="16"/>
              </w:rPr>
            </w:pPr>
          </w:p>
        </w:tc>
        <w:tc>
          <w:tcPr>
            <w:tcW w:w="426" w:type="dxa"/>
            <w:shd w:val="solid" w:color="FFFFFF" w:fill="auto"/>
          </w:tcPr>
          <w:p w14:paraId="111C909F" w14:textId="77777777" w:rsidR="002F7B4A" w:rsidRDefault="002F7B4A">
            <w:pPr>
              <w:pStyle w:val="TAC"/>
              <w:rPr>
                <w:sz w:val="16"/>
                <w:szCs w:val="16"/>
              </w:rPr>
            </w:pPr>
          </w:p>
        </w:tc>
        <w:tc>
          <w:tcPr>
            <w:tcW w:w="425" w:type="dxa"/>
            <w:shd w:val="solid" w:color="FFFFFF" w:fill="auto"/>
          </w:tcPr>
          <w:p w14:paraId="0FE4DA8A" w14:textId="77777777" w:rsidR="002F7B4A" w:rsidRDefault="002F7B4A">
            <w:pPr>
              <w:pStyle w:val="TAC"/>
              <w:rPr>
                <w:sz w:val="16"/>
                <w:szCs w:val="16"/>
              </w:rPr>
            </w:pPr>
          </w:p>
        </w:tc>
        <w:tc>
          <w:tcPr>
            <w:tcW w:w="4678" w:type="dxa"/>
            <w:shd w:val="solid" w:color="FFFFFF" w:fill="auto"/>
          </w:tcPr>
          <w:p w14:paraId="59A08B24" w14:textId="77777777" w:rsidR="002F7B4A" w:rsidRDefault="00000000">
            <w:pPr>
              <w:pStyle w:val="TAL"/>
              <w:rPr>
                <w:sz w:val="16"/>
                <w:szCs w:val="16"/>
              </w:rPr>
            </w:pPr>
            <w:r>
              <w:rPr>
                <w:rFonts w:hint="eastAsia"/>
                <w:sz w:val="16"/>
                <w:szCs w:val="16"/>
              </w:rPr>
              <w:t>pCR TR 28.878 Add potential solution for S-RAN management of Indirect Network Sharing</w:t>
            </w:r>
          </w:p>
        </w:tc>
        <w:tc>
          <w:tcPr>
            <w:tcW w:w="708" w:type="dxa"/>
            <w:shd w:val="solid" w:color="FFFFFF" w:fill="auto"/>
          </w:tcPr>
          <w:p w14:paraId="7F06C7F4" w14:textId="77777777" w:rsidR="002F7B4A" w:rsidRDefault="00000000">
            <w:pPr>
              <w:pStyle w:val="TAC"/>
              <w:rPr>
                <w:sz w:val="16"/>
                <w:szCs w:val="16"/>
                <w:lang w:val="en-US" w:eastAsia="zh-CN"/>
              </w:rPr>
            </w:pPr>
            <w:r>
              <w:rPr>
                <w:rFonts w:hint="eastAsia"/>
                <w:sz w:val="16"/>
                <w:szCs w:val="16"/>
                <w:lang w:val="en-US" w:eastAsia="zh-CN"/>
              </w:rPr>
              <w:t>0.3.0</w:t>
            </w:r>
          </w:p>
        </w:tc>
      </w:tr>
      <w:tr w:rsidR="002F7B4A" w14:paraId="2215D80C" w14:textId="77777777">
        <w:tc>
          <w:tcPr>
            <w:tcW w:w="800" w:type="dxa"/>
            <w:shd w:val="solid" w:color="FFFFFF" w:fill="auto"/>
          </w:tcPr>
          <w:p w14:paraId="0E8696BD"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5C51845C"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3E4FA400" w14:textId="77777777" w:rsidR="002F7B4A" w:rsidRDefault="00000000">
            <w:pPr>
              <w:pStyle w:val="TAC"/>
              <w:rPr>
                <w:sz w:val="16"/>
                <w:szCs w:val="16"/>
                <w:lang w:val="en-US" w:eastAsia="zh-CN"/>
              </w:rPr>
            </w:pPr>
            <w:r>
              <w:rPr>
                <w:rFonts w:hint="eastAsia"/>
                <w:sz w:val="16"/>
                <w:szCs w:val="16"/>
                <w:lang w:val="en-US" w:eastAsia="zh-CN"/>
              </w:rPr>
              <w:t>S5-244856</w:t>
            </w:r>
          </w:p>
        </w:tc>
        <w:tc>
          <w:tcPr>
            <w:tcW w:w="567" w:type="dxa"/>
            <w:shd w:val="solid" w:color="FFFFFF" w:fill="auto"/>
          </w:tcPr>
          <w:p w14:paraId="10536108" w14:textId="77777777" w:rsidR="002F7B4A" w:rsidRDefault="002F7B4A">
            <w:pPr>
              <w:pStyle w:val="TAC"/>
              <w:rPr>
                <w:sz w:val="16"/>
                <w:szCs w:val="16"/>
              </w:rPr>
            </w:pPr>
          </w:p>
        </w:tc>
        <w:tc>
          <w:tcPr>
            <w:tcW w:w="426" w:type="dxa"/>
            <w:shd w:val="solid" w:color="FFFFFF" w:fill="auto"/>
          </w:tcPr>
          <w:p w14:paraId="69BE18E4" w14:textId="77777777" w:rsidR="002F7B4A" w:rsidRDefault="002F7B4A">
            <w:pPr>
              <w:pStyle w:val="TAC"/>
              <w:rPr>
                <w:sz w:val="16"/>
                <w:szCs w:val="16"/>
              </w:rPr>
            </w:pPr>
          </w:p>
        </w:tc>
        <w:tc>
          <w:tcPr>
            <w:tcW w:w="425" w:type="dxa"/>
            <w:shd w:val="solid" w:color="FFFFFF" w:fill="auto"/>
          </w:tcPr>
          <w:p w14:paraId="3CCDCA61" w14:textId="77777777" w:rsidR="002F7B4A" w:rsidRDefault="002F7B4A">
            <w:pPr>
              <w:pStyle w:val="TAC"/>
              <w:rPr>
                <w:sz w:val="16"/>
                <w:szCs w:val="16"/>
              </w:rPr>
            </w:pPr>
          </w:p>
        </w:tc>
        <w:tc>
          <w:tcPr>
            <w:tcW w:w="4678" w:type="dxa"/>
            <w:shd w:val="solid" w:color="FFFFFF" w:fill="auto"/>
          </w:tcPr>
          <w:p w14:paraId="3DD9C620" w14:textId="77777777" w:rsidR="002F7B4A" w:rsidRDefault="00000000">
            <w:pPr>
              <w:pStyle w:val="TAL"/>
              <w:rPr>
                <w:sz w:val="16"/>
                <w:szCs w:val="16"/>
              </w:rPr>
            </w:pPr>
            <w:r>
              <w:rPr>
                <w:rFonts w:hint="eastAsia"/>
                <w:sz w:val="16"/>
                <w:szCs w:val="16"/>
              </w:rPr>
              <w:t>pCR TR 28.878 Add potential solution for Trace job and collection requirements for POPs</w:t>
            </w:r>
          </w:p>
        </w:tc>
        <w:tc>
          <w:tcPr>
            <w:tcW w:w="708" w:type="dxa"/>
            <w:shd w:val="solid" w:color="FFFFFF" w:fill="auto"/>
          </w:tcPr>
          <w:p w14:paraId="6692A020" w14:textId="77777777" w:rsidR="002F7B4A" w:rsidRDefault="00000000">
            <w:pPr>
              <w:pStyle w:val="TAC"/>
              <w:rPr>
                <w:sz w:val="16"/>
                <w:szCs w:val="16"/>
                <w:lang w:val="en-US" w:eastAsia="zh-CN"/>
              </w:rPr>
            </w:pPr>
            <w:r>
              <w:rPr>
                <w:rFonts w:hint="eastAsia"/>
                <w:sz w:val="16"/>
                <w:szCs w:val="16"/>
                <w:lang w:val="en-US" w:eastAsia="zh-CN"/>
              </w:rPr>
              <w:t>0.3.0</w:t>
            </w:r>
          </w:p>
        </w:tc>
      </w:tr>
      <w:tr w:rsidR="002F7B4A" w14:paraId="7F8FE792" w14:textId="77777777">
        <w:tc>
          <w:tcPr>
            <w:tcW w:w="800" w:type="dxa"/>
            <w:shd w:val="solid" w:color="FFFFFF" w:fill="auto"/>
          </w:tcPr>
          <w:p w14:paraId="3B0E17D5"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26B50732"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09E1C137" w14:textId="77777777" w:rsidR="002F7B4A" w:rsidRDefault="00000000">
            <w:pPr>
              <w:pStyle w:val="TAC"/>
              <w:rPr>
                <w:sz w:val="16"/>
                <w:szCs w:val="16"/>
                <w:lang w:val="en-US" w:eastAsia="zh-CN"/>
              </w:rPr>
            </w:pPr>
            <w:r>
              <w:rPr>
                <w:rFonts w:hint="eastAsia"/>
                <w:sz w:val="16"/>
                <w:szCs w:val="16"/>
                <w:lang w:val="en-US" w:eastAsia="zh-CN"/>
              </w:rPr>
              <w:t>S5-244857</w:t>
            </w:r>
          </w:p>
        </w:tc>
        <w:tc>
          <w:tcPr>
            <w:tcW w:w="567" w:type="dxa"/>
            <w:shd w:val="solid" w:color="FFFFFF" w:fill="auto"/>
          </w:tcPr>
          <w:p w14:paraId="34BE095D" w14:textId="77777777" w:rsidR="002F7B4A" w:rsidRDefault="002F7B4A">
            <w:pPr>
              <w:pStyle w:val="TAC"/>
              <w:rPr>
                <w:sz w:val="16"/>
                <w:szCs w:val="16"/>
              </w:rPr>
            </w:pPr>
          </w:p>
        </w:tc>
        <w:tc>
          <w:tcPr>
            <w:tcW w:w="426" w:type="dxa"/>
            <w:shd w:val="solid" w:color="FFFFFF" w:fill="auto"/>
          </w:tcPr>
          <w:p w14:paraId="7979F8F7" w14:textId="77777777" w:rsidR="002F7B4A" w:rsidRDefault="002F7B4A">
            <w:pPr>
              <w:pStyle w:val="TAC"/>
              <w:rPr>
                <w:sz w:val="16"/>
                <w:szCs w:val="16"/>
              </w:rPr>
            </w:pPr>
          </w:p>
        </w:tc>
        <w:tc>
          <w:tcPr>
            <w:tcW w:w="425" w:type="dxa"/>
            <w:shd w:val="solid" w:color="FFFFFF" w:fill="auto"/>
          </w:tcPr>
          <w:p w14:paraId="5751272C" w14:textId="77777777" w:rsidR="002F7B4A" w:rsidRDefault="002F7B4A">
            <w:pPr>
              <w:pStyle w:val="TAC"/>
              <w:rPr>
                <w:sz w:val="16"/>
                <w:szCs w:val="16"/>
              </w:rPr>
            </w:pPr>
          </w:p>
        </w:tc>
        <w:tc>
          <w:tcPr>
            <w:tcW w:w="4678" w:type="dxa"/>
            <w:shd w:val="solid" w:color="FFFFFF" w:fill="auto"/>
          </w:tcPr>
          <w:p w14:paraId="5F589E2C" w14:textId="77777777" w:rsidR="002F7B4A" w:rsidRDefault="00000000">
            <w:pPr>
              <w:pStyle w:val="TAL"/>
              <w:rPr>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performance management support for Indirect Network Sharing</w:t>
            </w:r>
          </w:p>
        </w:tc>
        <w:tc>
          <w:tcPr>
            <w:tcW w:w="708" w:type="dxa"/>
            <w:shd w:val="solid" w:color="FFFFFF" w:fill="auto"/>
          </w:tcPr>
          <w:p w14:paraId="65B8D9FF" w14:textId="77777777" w:rsidR="002F7B4A" w:rsidRDefault="00000000">
            <w:pPr>
              <w:pStyle w:val="TAC"/>
              <w:rPr>
                <w:sz w:val="16"/>
                <w:szCs w:val="16"/>
                <w:lang w:val="en-US" w:eastAsia="zh-CN"/>
              </w:rPr>
            </w:pPr>
            <w:r>
              <w:rPr>
                <w:rFonts w:hint="eastAsia"/>
                <w:sz w:val="16"/>
                <w:szCs w:val="16"/>
                <w:lang w:val="en-US" w:eastAsia="zh-CN"/>
              </w:rPr>
              <w:t>0.3.0</w:t>
            </w:r>
          </w:p>
        </w:tc>
      </w:tr>
      <w:tr w:rsidR="002F7B4A" w14:paraId="122D3FA6" w14:textId="77777777">
        <w:tc>
          <w:tcPr>
            <w:tcW w:w="800" w:type="dxa"/>
            <w:shd w:val="solid" w:color="FFFFFF" w:fill="auto"/>
          </w:tcPr>
          <w:p w14:paraId="4EB3C75F"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61F460C0"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77308C66" w14:textId="77777777" w:rsidR="002F7B4A" w:rsidRDefault="00000000">
            <w:pPr>
              <w:pStyle w:val="TAC"/>
              <w:rPr>
                <w:sz w:val="16"/>
                <w:szCs w:val="16"/>
                <w:lang w:val="en-US" w:eastAsia="zh-CN"/>
              </w:rPr>
            </w:pPr>
            <w:r>
              <w:rPr>
                <w:rFonts w:hint="eastAsia"/>
                <w:sz w:val="16"/>
                <w:szCs w:val="16"/>
                <w:lang w:val="en-US" w:eastAsia="zh-CN"/>
              </w:rPr>
              <w:t>S5-244858</w:t>
            </w:r>
          </w:p>
        </w:tc>
        <w:tc>
          <w:tcPr>
            <w:tcW w:w="567" w:type="dxa"/>
            <w:shd w:val="solid" w:color="FFFFFF" w:fill="auto"/>
          </w:tcPr>
          <w:p w14:paraId="1C871F6A" w14:textId="77777777" w:rsidR="002F7B4A" w:rsidRDefault="002F7B4A">
            <w:pPr>
              <w:pStyle w:val="TAC"/>
              <w:rPr>
                <w:sz w:val="16"/>
                <w:szCs w:val="16"/>
              </w:rPr>
            </w:pPr>
          </w:p>
        </w:tc>
        <w:tc>
          <w:tcPr>
            <w:tcW w:w="426" w:type="dxa"/>
            <w:shd w:val="solid" w:color="FFFFFF" w:fill="auto"/>
          </w:tcPr>
          <w:p w14:paraId="06CCF0D1" w14:textId="77777777" w:rsidR="002F7B4A" w:rsidRDefault="002F7B4A">
            <w:pPr>
              <w:pStyle w:val="TAC"/>
              <w:rPr>
                <w:sz w:val="16"/>
                <w:szCs w:val="16"/>
              </w:rPr>
            </w:pPr>
          </w:p>
        </w:tc>
        <w:tc>
          <w:tcPr>
            <w:tcW w:w="425" w:type="dxa"/>
            <w:shd w:val="solid" w:color="FFFFFF" w:fill="auto"/>
          </w:tcPr>
          <w:p w14:paraId="7F3F2417" w14:textId="77777777" w:rsidR="002F7B4A" w:rsidRDefault="002F7B4A">
            <w:pPr>
              <w:pStyle w:val="TAC"/>
              <w:rPr>
                <w:sz w:val="16"/>
                <w:szCs w:val="16"/>
              </w:rPr>
            </w:pPr>
          </w:p>
        </w:tc>
        <w:tc>
          <w:tcPr>
            <w:tcW w:w="4678" w:type="dxa"/>
            <w:shd w:val="solid" w:color="FFFFFF" w:fill="auto"/>
          </w:tcPr>
          <w:p w14:paraId="34587FF7" w14:textId="77777777" w:rsidR="002F7B4A" w:rsidRDefault="00000000">
            <w:pPr>
              <w:pStyle w:val="TAL"/>
              <w:rPr>
                <w:sz w:val="16"/>
                <w:szCs w:val="16"/>
              </w:rPr>
            </w:pPr>
            <w:r>
              <w:rPr>
                <w:rFonts w:hint="eastAsia"/>
                <w:sz w:val="16"/>
                <w:szCs w:val="16"/>
              </w:rPr>
              <w:t>pCR TR 28.878 Add use case</w:t>
            </w:r>
            <w:r>
              <w:rPr>
                <w:rFonts w:hint="eastAsia"/>
                <w:sz w:val="16"/>
                <w:szCs w:val="16"/>
                <w:lang w:val="en-US" w:eastAsia="zh-CN"/>
              </w:rPr>
              <w:t xml:space="preserve">, </w:t>
            </w:r>
            <w:r>
              <w:rPr>
                <w:rFonts w:hint="eastAsia"/>
                <w:sz w:val="16"/>
                <w:szCs w:val="16"/>
              </w:rPr>
              <w:t>requirements and solution on CN configuration management support for Indirect Network Sharing</w:t>
            </w:r>
          </w:p>
        </w:tc>
        <w:tc>
          <w:tcPr>
            <w:tcW w:w="708" w:type="dxa"/>
            <w:shd w:val="solid" w:color="FFFFFF" w:fill="auto"/>
          </w:tcPr>
          <w:p w14:paraId="4231F914" w14:textId="77777777" w:rsidR="002F7B4A" w:rsidRDefault="00000000">
            <w:pPr>
              <w:pStyle w:val="TAC"/>
              <w:rPr>
                <w:sz w:val="16"/>
                <w:szCs w:val="16"/>
                <w:lang w:val="en-US" w:eastAsia="zh-CN"/>
              </w:rPr>
            </w:pPr>
            <w:r>
              <w:rPr>
                <w:rFonts w:hint="eastAsia"/>
                <w:sz w:val="16"/>
                <w:szCs w:val="16"/>
                <w:lang w:val="en-US" w:eastAsia="zh-CN"/>
              </w:rPr>
              <w:t>0.3.0</w:t>
            </w:r>
          </w:p>
        </w:tc>
      </w:tr>
      <w:tr w:rsidR="002F7B4A" w14:paraId="5E51581B" w14:textId="77777777">
        <w:tc>
          <w:tcPr>
            <w:tcW w:w="800" w:type="dxa"/>
            <w:shd w:val="solid" w:color="FFFFFF" w:fill="auto"/>
          </w:tcPr>
          <w:p w14:paraId="6CEF6C70" w14:textId="77777777" w:rsidR="002F7B4A" w:rsidRDefault="00000000">
            <w:pPr>
              <w:pStyle w:val="TAC"/>
              <w:rPr>
                <w:sz w:val="16"/>
                <w:szCs w:val="16"/>
                <w:lang w:val="en-US" w:eastAsia="zh-CN"/>
              </w:rPr>
            </w:pPr>
            <w:r>
              <w:rPr>
                <w:rFonts w:hint="eastAsia"/>
                <w:sz w:val="16"/>
                <w:szCs w:val="16"/>
                <w:lang w:val="en-US" w:eastAsia="zh-CN"/>
              </w:rPr>
              <w:t>2004-08</w:t>
            </w:r>
          </w:p>
        </w:tc>
        <w:tc>
          <w:tcPr>
            <w:tcW w:w="901" w:type="dxa"/>
            <w:shd w:val="solid" w:color="FFFFFF" w:fill="auto"/>
          </w:tcPr>
          <w:p w14:paraId="381FFA2D" w14:textId="77777777" w:rsidR="002F7B4A" w:rsidRDefault="00000000">
            <w:pPr>
              <w:pStyle w:val="TAC"/>
              <w:rPr>
                <w:sz w:val="16"/>
                <w:szCs w:val="16"/>
                <w:lang w:val="en-US" w:eastAsia="zh-CN"/>
              </w:rPr>
            </w:pPr>
            <w:r>
              <w:rPr>
                <w:rFonts w:hint="eastAsia"/>
                <w:sz w:val="16"/>
                <w:szCs w:val="16"/>
                <w:lang w:val="en-US" w:eastAsia="zh-CN"/>
              </w:rPr>
              <w:t>SA5#156</w:t>
            </w:r>
          </w:p>
        </w:tc>
        <w:tc>
          <w:tcPr>
            <w:tcW w:w="1134" w:type="dxa"/>
            <w:shd w:val="solid" w:color="FFFFFF" w:fill="auto"/>
          </w:tcPr>
          <w:p w14:paraId="3DCD62FE" w14:textId="77777777" w:rsidR="002F7B4A" w:rsidRDefault="00000000">
            <w:pPr>
              <w:pStyle w:val="TAC"/>
              <w:rPr>
                <w:sz w:val="16"/>
                <w:szCs w:val="16"/>
                <w:lang w:val="en-US" w:eastAsia="zh-CN"/>
              </w:rPr>
            </w:pPr>
            <w:r>
              <w:rPr>
                <w:rFonts w:hint="eastAsia"/>
                <w:sz w:val="16"/>
                <w:szCs w:val="16"/>
                <w:lang w:val="en-US" w:eastAsia="zh-CN"/>
              </w:rPr>
              <w:t>S5-244859</w:t>
            </w:r>
          </w:p>
        </w:tc>
        <w:tc>
          <w:tcPr>
            <w:tcW w:w="567" w:type="dxa"/>
            <w:shd w:val="solid" w:color="FFFFFF" w:fill="auto"/>
          </w:tcPr>
          <w:p w14:paraId="0B5B9187" w14:textId="77777777" w:rsidR="002F7B4A" w:rsidRDefault="002F7B4A">
            <w:pPr>
              <w:pStyle w:val="TAC"/>
              <w:rPr>
                <w:sz w:val="16"/>
                <w:szCs w:val="16"/>
              </w:rPr>
            </w:pPr>
          </w:p>
        </w:tc>
        <w:tc>
          <w:tcPr>
            <w:tcW w:w="426" w:type="dxa"/>
            <w:shd w:val="solid" w:color="FFFFFF" w:fill="auto"/>
          </w:tcPr>
          <w:p w14:paraId="52EAA70F" w14:textId="77777777" w:rsidR="002F7B4A" w:rsidRDefault="002F7B4A">
            <w:pPr>
              <w:pStyle w:val="TAC"/>
              <w:rPr>
                <w:sz w:val="16"/>
                <w:szCs w:val="16"/>
              </w:rPr>
            </w:pPr>
          </w:p>
        </w:tc>
        <w:tc>
          <w:tcPr>
            <w:tcW w:w="425" w:type="dxa"/>
            <w:shd w:val="solid" w:color="FFFFFF" w:fill="auto"/>
          </w:tcPr>
          <w:p w14:paraId="0F17BB13" w14:textId="77777777" w:rsidR="002F7B4A" w:rsidRDefault="002F7B4A">
            <w:pPr>
              <w:pStyle w:val="TAC"/>
              <w:rPr>
                <w:sz w:val="16"/>
                <w:szCs w:val="16"/>
              </w:rPr>
            </w:pPr>
          </w:p>
        </w:tc>
        <w:tc>
          <w:tcPr>
            <w:tcW w:w="4678" w:type="dxa"/>
            <w:shd w:val="solid" w:color="FFFFFF" w:fill="auto"/>
          </w:tcPr>
          <w:p w14:paraId="1C708C77" w14:textId="77777777" w:rsidR="002F7B4A" w:rsidRDefault="00000000">
            <w:pPr>
              <w:pStyle w:val="TAL"/>
              <w:rPr>
                <w:sz w:val="16"/>
                <w:szCs w:val="16"/>
              </w:rPr>
            </w:pPr>
            <w:r>
              <w:rPr>
                <w:rFonts w:hint="eastAsia"/>
                <w:sz w:val="16"/>
                <w:szCs w:val="16"/>
              </w:rPr>
              <w:t>pCR TR 28.878 Add use case</w:t>
            </w:r>
            <w:r>
              <w:rPr>
                <w:rFonts w:hint="eastAsia"/>
                <w:sz w:val="16"/>
                <w:szCs w:val="16"/>
              </w:rPr>
              <w:t>，</w:t>
            </w:r>
            <w:r>
              <w:rPr>
                <w:rFonts w:hint="eastAsia"/>
                <w:sz w:val="16"/>
                <w:szCs w:val="16"/>
              </w:rPr>
              <w:t>requirements and solution on RAN configuration management support for Indirect Network Sharing</w:t>
            </w:r>
          </w:p>
        </w:tc>
        <w:tc>
          <w:tcPr>
            <w:tcW w:w="708" w:type="dxa"/>
            <w:shd w:val="solid" w:color="FFFFFF" w:fill="auto"/>
          </w:tcPr>
          <w:p w14:paraId="24C96C6D" w14:textId="77777777" w:rsidR="002F7B4A" w:rsidRDefault="00000000">
            <w:pPr>
              <w:pStyle w:val="TAC"/>
              <w:rPr>
                <w:sz w:val="16"/>
                <w:szCs w:val="16"/>
                <w:lang w:val="en-US" w:eastAsia="zh-CN"/>
              </w:rPr>
            </w:pPr>
            <w:r>
              <w:rPr>
                <w:rFonts w:hint="eastAsia"/>
                <w:sz w:val="16"/>
                <w:szCs w:val="16"/>
                <w:lang w:val="en-US" w:eastAsia="zh-CN"/>
              </w:rPr>
              <w:t>0.3.0</w:t>
            </w:r>
          </w:p>
        </w:tc>
      </w:tr>
      <w:tr w:rsidR="00093C38" w14:paraId="3E08D6B9" w14:textId="77777777" w:rsidTr="00E659CA">
        <w:tc>
          <w:tcPr>
            <w:tcW w:w="800" w:type="dxa"/>
            <w:shd w:val="solid" w:color="FFFFFF" w:fill="auto"/>
          </w:tcPr>
          <w:p w14:paraId="0E6EC54A" w14:textId="623D2ECF" w:rsidR="00093C38" w:rsidRDefault="00093C38" w:rsidP="00093C38">
            <w:pPr>
              <w:pStyle w:val="TAC"/>
              <w:rPr>
                <w:rFonts w:hint="eastAsia"/>
                <w:sz w:val="16"/>
                <w:szCs w:val="16"/>
                <w:lang w:val="en-US" w:eastAsia="zh-CN"/>
              </w:rPr>
            </w:pPr>
            <w:r>
              <w:rPr>
                <w:sz w:val="16"/>
                <w:szCs w:val="16"/>
              </w:rPr>
              <w:t>2024-09</w:t>
            </w:r>
          </w:p>
        </w:tc>
        <w:tc>
          <w:tcPr>
            <w:tcW w:w="901" w:type="dxa"/>
            <w:shd w:val="solid" w:color="FFFFFF" w:fill="auto"/>
          </w:tcPr>
          <w:p w14:paraId="4A9353CA" w14:textId="6039A18D" w:rsidR="00093C38" w:rsidRDefault="00093C38" w:rsidP="00093C38">
            <w:pPr>
              <w:pStyle w:val="TAC"/>
              <w:rPr>
                <w:rFonts w:hint="eastAsia"/>
                <w:sz w:val="16"/>
                <w:szCs w:val="16"/>
                <w:lang w:val="en-US" w:eastAsia="zh-CN"/>
              </w:rPr>
            </w:pPr>
            <w:r>
              <w:rPr>
                <w:sz w:val="16"/>
                <w:szCs w:val="16"/>
              </w:rPr>
              <w:t>SA#105</w:t>
            </w:r>
          </w:p>
        </w:tc>
        <w:tc>
          <w:tcPr>
            <w:tcW w:w="1134" w:type="dxa"/>
            <w:shd w:val="solid" w:color="FFFFFF" w:fill="auto"/>
            <w:vAlign w:val="bottom"/>
          </w:tcPr>
          <w:p w14:paraId="11025729" w14:textId="3D87E377" w:rsidR="00093C38" w:rsidRDefault="00093C38" w:rsidP="00093C38">
            <w:pPr>
              <w:pStyle w:val="TAC"/>
              <w:rPr>
                <w:rFonts w:hint="eastAsia"/>
                <w:sz w:val="16"/>
                <w:szCs w:val="16"/>
                <w:lang w:val="en-US" w:eastAsia="zh-CN"/>
              </w:rPr>
            </w:pPr>
            <w:r w:rsidRPr="005B7188">
              <w:rPr>
                <w:sz w:val="16"/>
                <w:szCs w:val="16"/>
              </w:rPr>
              <w:t>SP-2411</w:t>
            </w:r>
            <w:r>
              <w:rPr>
                <w:sz w:val="16"/>
                <w:szCs w:val="16"/>
              </w:rPr>
              <w:t>30</w:t>
            </w:r>
          </w:p>
        </w:tc>
        <w:tc>
          <w:tcPr>
            <w:tcW w:w="567" w:type="dxa"/>
            <w:shd w:val="solid" w:color="FFFFFF" w:fill="auto"/>
          </w:tcPr>
          <w:p w14:paraId="21D66D27" w14:textId="77777777" w:rsidR="00093C38" w:rsidRDefault="00093C38" w:rsidP="00093C38">
            <w:pPr>
              <w:pStyle w:val="TAC"/>
              <w:rPr>
                <w:sz w:val="16"/>
                <w:szCs w:val="16"/>
              </w:rPr>
            </w:pPr>
          </w:p>
        </w:tc>
        <w:tc>
          <w:tcPr>
            <w:tcW w:w="426" w:type="dxa"/>
            <w:shd w:val="solid" w:color="FFFFFF" w:fill="auto"/>
          </w:tcPr>
          <w:p w14:paraId="3A263FEB" w14:textId="77777777" w:rsidR="00093C38" w:rsidRDefault="00093C38" w:rsidP="00093C38">
            <w:pPr>
              <w:pStyle w:val="TAC"/>
              <w:rPr>
                <w:sz w:val="16"/>
                <w:szCs w:val="16"/>
              </w:rPr>
            </w:pPr>
          </w:p>
        </w:tc>
        <w:tc>
          <w:tcPr>
            <w:tcW w:w="425" w:type="dxa"/>
            <w:shd w:val="solid" w:color="FFFFFF" w:fill="auto"/>
          </w:tcPr>
          <w:p w14:paraId="686EF089" w14:textId="77777777" w:rsidR="00093C38" w:rsidRDefault="00093C38" w:rsidP="00093C38">
            <w:pPr>
              <w:pStyle w:val="TAC"/>
              <w:rPr>
                <w:sz w:val="16"/>
                <w:szCs w:val="16"/>
              </w:rPr>
            </w:pPr>
          </w:p>
        </w:tc>
        <w:tc>
          <w:tcPr>
            <w:tcW w:w="4678" w:type="dxa"/>
            <w:shd w:val="solid" w:color="FFFFFF" w:fill="auto"/>
          </w:tcPr>
          <w:p w14:paraId="030EB3A1" w14:textId="19DBDFB3" w:rsidR="00093C38" w:rsidRDefault="00093C38" w:rsidP="00093C38">
            <w:pPr>
              <w:pStyle w:val="TAL"/>
              <w:rPr>
                <w:rFonts w:hint="eastAsia"/>
                <w:sz w:val="16"/>
                <w:szCs w:val="16"/>
              </w:rPr>
            </w:pPr>
            <w:r>
              <w:rPr>
                <w:sz w:val="16"/>
                <w:szCs w:val="16"/>
              </w:rPr>
              <w:t>P</w:t>
            </w:r>
            <w:r>
              <w:rPr>
                <w:sz w:val="16"/>
                <w:szCs w:val="16"/>
              </w:rPr>
              <w:t>resented at SA#105 for Information</w:t>
            </w:r>
          </w:p>
        </w:tc>
        <w:tc>
          <w:tcPr>
            <w:tcW w:w="708" w:type="dxa"/>
            <w:shd w:val="solid" w:color="FFFFFF" w:fill="auto"/>
          </w:tcPr>
          <w:p w14:paraId="660DE4A1" w14:textId="29C346A9" w:rsidR="00093C38" w:rsidRDefault="00093C38" w:rsidP="00093C38">
            <w:pPr>
              <w:pStyle w:val="TAC"/>
              <w:rPr>
                <w:rFonts w:hint="eastAsia"/>
                <w:sz w:val="16"/>
                <w:szCs w:val="16"/>
                <w:lang w:val="en-US" w:eastAsia="zh-CN"/>
              </w:rPr>
            </w:pPr>
            <w:r>
              <w:rPr>
                <w:sz w:val="16"/>
                <w:szCs w:val="16"/>
              </w:rPr>
              <w:t>1.0.0</w:t>
            </w:r>
          </w:p>
        </w:tc>
      </w:tr>
    </w:tbl>
    <w:p w14:paraId="71ADDAB9" w14:textId="77777777" w:rsidR="002F7B4A" w:rsidRDefault="002F7B4A"/>
    <w:p w14:paraId="35ACE005" w14:textId="77777777" w:rsidR="002F7B4A" w:rsidRDefault="002F7B4A"/>
    <w:p w14:paraId="441B008D" w14:textId="77777777" w:rsidR="002F7B4A" w:rsidRDefault="002F7B4A"/>
    <w:p w14:paraId="5AF0E7CE" w14:textId="77777777" w:rsidR="002F7B4A" w:rsidRDefault="002F7B4A"/>
    <w:sectPr w:rsidR="002F7B4A">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CF5E" w14:textId="77777777" w:rsidR="00B35C9A" w:rsidRDefault="00B35C9A">
      <w:pPr>
        <w:spacing w:after="0"/>
      </w:pPr>
      <w:r>
        <w:separator/>
      </w:r>
    </w:p>
  </w:endnote>
  <w:endnote w:type="continuationSeparator" w:id="0">
    <w:p w14:paraId="7D60A283" w14:textId="77777777" w:rsidR="00B35C9A" w:rsidRDefault="00B35C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13B3" w14:textId="77777777" w:rsidR="002F7B4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3470D" w14:textId="77777777" w:rsidR="00B35C9A" w:rsidRDefault="00B35C9A">
      <w:pPr>
        <w:spacing w:after="0"/>
      </w:pPr>
      <w:r>
        <w:separator/>
      </w:r>
    </w:p>
  </w:footnote>
  <w:footnote w:type="continuationSeparator" w:id="0">
    <w:p w14:paraId="55886C7E" w14:textId="77777777" w:rsidR="00B35C9A" w:rsidRDefault="00B35C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1B53" w14:textId="7C81741E" w:rsidR="002F7B4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3C38">
      <w:rPr>
        <w:rFonts w:ascii="Arial" w:hAnsi="Arial" w:cs="Arial"/>
        <w:b/>
        <w:noProof/>
        <w:sz w:val="18"/>
        <w:szCs w:val="18"/>
      </w:rPr>
      <w:t>3GPP TR 28.878 V1.0.0 (2024-09)</w:t>
    </w:r>
    <w:r>
      <w:rPr>
        <w:rFonts w:ascii="Arial" w:hAnsi="Arial" w:cs="Arial"/>
        <w:b/>
        <w:sz w:val="18"/>
        <w:szCs w:val="18"/>
      </w:rPr>
      <w:fldChar w:fldCharType="end"/>
    </w:r>
  </w:p>
  <w:p w14:paraId="0F5A049D" w14:textId="77777777" w:rsidR="002F7B4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B6FBD20" w14:textId="684EDC78" w:rsidR="002F7B4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3C38">
      <w:rPr>
        <w:rFonts w:ascii="Arial" w:hAnsi="Arial" w:cs="Arial"/>
        <w:b/>
        <w:noProof/>
        <w:sz w:val="18"/>
        <w:szCs w:val="18"/>
      </w:rPr>
      <w:t>Release 19</w:t>
    </w:r>
    <w:r>
      <w:rPr>
        <w:rFonts w:ascii="Arial" w:hAnsi="Arial" w:cs="Arial"/>
        <w:b/>
        <w:sz w:val="18"/>
        <w:szCs w:val="18"/>
      </w:rPr>
      <w:fldChar w:fldCharType="end"/>
    </w:r>
  </w:p>
  <w:p w14:paraId="58B7300B" w14:textId="77777777" w:rsidR="002F7B4A" w:rsidRDefault="002F7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5F26F70"/>
    <w:multiLevelType w:val="multilevel"/>
    <w:tmpl w:val="25F26F70"/>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A4803"/>
    <w:multiLevelType w:val="multilevel"/>
    <w:tmpl w:val="2B1A4803"/>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76853163">
    <w:abstractNumId w:val="3"/>
  </w:num>
  <w:num w:numId="2" w16cid:durableId="207496087">
    <w:abstractNumId w:val="5"/>
  </w:num>
  <w:num w:numId="3" w16cid:durableId="206449749">
    <w:abstractNumId w:val="8"/>
  </w:num>
  <w:num w:numId="4" w16cid:durableId="1402558914">
    <w:abstractNumId w:val="9"/>
  </w:num>
  <w:num w:numId="5" w16cid:durableId="1481191597">
    <w:abstractNumId w:val="6"/>
  </w:num>
  <w:num w:numId="6" w16cid:durableId="1093162397">
    <w:abstractNumId w:val="2"/>
  </w:num>
  <w:num w:numId="7" w16cid:durableId="871308064">
    <w:abstractNumId w:val="7"/>
  </w:num>
  <w:num w:numId="8" w16cid:durableId="387801730">
    <w:abstractNumId w:val="4"/>
  </w:num>
  <w:num w:numId="9" w16cid:durableId="883102513">
    <w:abstractNumId w:val="1"/>
  </w:num>
  <w:num w:numId="10" w16cid:durableId="1105154612">
    <w:abstractNumId w:val="0"/>
  </w:num>
  <w:num w:numId="11" w16cid:durableId="356123749">
    <w:abstractNumId w:val="11"/>
  </w:num>
  <w:num w:numId="12" w16cid:durableId="13085893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3NTEwtzQ3NzAxt7RU0lEKTi0uzszPAykwrAUAVyfknywAAAA="/>
  </w:docVars>
  <w:rsids>
    <w:rsidRoot w:val="004E213A"/>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73E3B"/>
    <w:rsid w:val="00174E78"/>
    <w:rsid w:val="00183556"/>
    <w:rsid w:val="0018538D"/>
    <w:rsid w:val="001A4C42"/>
    <w:rsid w:val="001A7420"/>
    <w:rsid w:val="001B6637"/>
    <w:rsid w:val="001C21C3"/>
    <w:rsid w:val="001D02C2"/>
    <w:rsid w:val="001E6385"/>
    <w:rsid w:val="001F0C1D"/>
    <w:rsid w:val="001F1132"/>
    <w:rsid w:val="001F168B"/>
    <w:rsid w:val="00226B0C"/>
    <w:rsid w:val="002347A2"/>
    <w:rsid w:val="002675F0"/>
    <w:rsid w:val="002760EE"/>
    <w:rsid w:val="002B6339"/>
    <w:rsid w:val="002C1859"/>
    <w:rsid w:val="002E00EE"/>
    <w:rsid w:val="002F7B4A"/>
    <w:rsid w:val="00315B85"/>
    <w:rsid w:val="003172DC"/>
    <w:rsid w:val="00324D75"/>
    <w:rsid w:val="003259D6"/>
    <w:rsid w:val="00345E11"/>
    <w:rsid w:val="0035462D"/>
    <w:rsid w:val="00356555"/>
    <w:rsid w:val="003765B8"/>
    <w:rsid w:val="003C3971"/>
    <w:rsid w:val="003C3C37"/>
    <w:rsid w:val="003D08EE"/>
    <w:rsid w:val="003D60DF"/>
    <w:rsid w:val="003E01D1"/>
    <w:rsid w:val="00423334"/>
    <w:rsid w:val="00430E0E"/>
    <w:rsid w:val="004345EC"/>
    <w:rsid w:val="00465515"/>
    <w:rsid w:val="00496BCF"/>
    <w:rsid w:val="0049751D"/>
    <w:rsid w:val="004C30AC"/>
    <w:rsid w:val="004C675E"/>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E5C86"/>
    <w:rsid w:val="006E770F"/>
    <w:rsid w:val="006F5CE3"/>
    <w:rsid w:val="007000D6"/>
    <w:rsid w:val="00701116"/>
    <w:rsid w:val="0071174C"/>
    <w:rsid w:val="00713C44"/>
    <w:rsid w:val="00734A5B"/>
    <w:rsid w:val="0074026F"/>
    <w:rsid w:val="00740429"/>
    <w:rsid w:val="0074080E"/>
    <w:rsid w:val="007429F6"/>
    <w:rsid w:val="00744E76"/>
    <w:rsid w:val="0075153C"/>
    <w:rsid w:val="00762554"/>
    <w:rsid w:val="00765EA3"/>
    <w:rsid w:val="00774DA4"/>
    <w:rsid w:val="00781F0F"/>
    <w:rsid w:val="007B05A2"/>
    <w:rsid w:val="007B600E"/>
    <w:rsid w:val="007E707D"/>
    <w:rsid w:val="007F0F4A"/>
    <w:rsid w:val="007F2A6B"/>
    <w:rsid w:val="008028A4"/>
    <w:rsid w:val="0081587F"/>
    <w:rsid w:val="00820EC7"/>
    <w:rsid w:val="00830747"/>
    <w:rsid w:val="00830904"/>
    <w:rsid w:val="008768CA"/>
    <w:rsid w:val="0088464A"/>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7E54"/>
    <w:rsid w:val="00A73129"/>
    <w:rsid w:val="00A776D7"/>
    <w:rsid w:val="00A82346"/>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4AA9"/>
    <w:rsid w:val="00E31385"/>
    <w:rsid w:val="00E3595C"/>
    <w:rsid w:val="00E44582"/>
    <w:rsid w:val="00E44FFC"/>
    <w:rsid w:val="00E528B7"/>
    <w:rsid w:val="00E77645"/>
    <w:rsid w:val="00EA15B0"/>
    <w:rsid w:val="00EA5EA7"/>
    <w:rsid w:val="00EA66BD"/>
    <w:rsid w:val="00EC4A25"/>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10F60BB2"/>
    <w:rsid w:val="1370712B"/>
    <w:rsid w:val="1BA46B87"/>
    <w:rsid w:val="218E5F13"/>
    <w:rsid w:val="2EE601E6"/>
    <w:rsid w:val="33C03AE3"/>
    <w:rsid w:val="351F7B65"/>
    <w:rsid w:val="35A1708A"/>
    <w:rsid w:val="41DF70A0"/>
    <w:rsid w:val="4DDE36F5"/>
    <w:rsid w:val="518E09A8"/>
    <w:rsid w:val="57DB1F93"/>
    <w:rsid w:val="58CD5AAE"/>
    <w:rsid w:val="5BE9296F"/>
    <w:rsid w:val="65D970B0"/>
    <w:rsid w:val="698A6F34"/>
    <w:rsid w:val="78905FA6"/>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4A329"/>
  <w15:docId w15:val="{61E45D9E-5909-47E9-94E7-5CBAAA69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semiHidden/>
    <w:qFormat/>
    <w:rPr>
      <w:lang w:eastAsia="en-US"/>
    </w:rPr>
  </w:style>
  <w:style w:type="character" w:customStyle="1" w:styleId="Style4">
    <w:name w:val="_Style 4"/>
    <w:uiPriority w:val="19"/>
    <w:qFormat/>
    <w:rPr>
      <w:i/>
      <w:iCs/>
      <w:color w:val="404040"/>
    </w:rPr>
  </w:style>
  <w:style w:type="character" w:customStyle="1" w:styleId="Heading1Char">
    <w:name w:val="Heading 1 Char"/>
    <w:link w:val="Heading1"/>
    <w:qFormat/>
    <w:rPr>
      <w:rFonts w:ascii="Arial" w:hAnsi="Arial"/>
      <w:sz w:val="36"/>
      <w:lang w:eastAsia="en-US"/>
    </w:rPr>
  </w:style>
  <w:style w:type="paragraph" w:styleId="Revision">
    <w:name w:val="Revision"/>
    <w:hidden/>
    <w:uiPriority w:val="99"/>
    <w:unhideWhenUsed/>
    <w:rsid w:val="00093C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13</Pages>
  <Words>3345</Words>
  <Characters>19070</Characters>
  <Application>Microsoft Office Word</Application>
  <DocSecurity>0</DocSecurity>
  <Lines>158</Lines>
  <Paragraphs>44</Paragraphs>
  <ScaleCrop>false</ScaleCrop>
  <Company>ETSI</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2024-04-22T13:43:00Z</dcterms:created>
  <dcterms:modified xsi:type="dcterms:W3CDTF">2024-09-02T12:35:00Z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84C61FE3B07946759945552F68CE98A0</vt:lpwstr>
  </property>
</Properties>
</file>